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0A6777" w14:textId="77777777" w:rsidR="004556E2" w:rsidRDefault="004556E2" w:rsidP="004556E2">
      <w:pPr>
        <w:pStyle w:val="a3"/>
        <w:pageBreakBefore/>
        <w:ind w:left="-567"/>
        <w:jc w:val="center"/>
      </w:pPr>
      <w:r>
        <w:rPr>
          <w:b/>
          <w:bCs/>
          <w:sz w:val="27"/>
          <w:szCs w:val="28"/>
        </w:rPr>
        <w:t>ГБОУ " КРОЦ для детей с нарушениями слуха и зрения"                                            г.Владикавказ РСО - Алания</w:t>
      </w:r>
    </w:p>
    <w:p w14:paraId="3B44D2A4" w14:textId="55BC82F0" w:rsidR="004556E2" w:rsidRDefault="004556E2" w:rsidP="00210999">
      <w:pPr>
        <w:pStyle w:val="a3"/>
        <w:spacing w:line="360" w:lineRule="auto"/>
        <w:ind w:left="-567"/>
      </w:pPr>
      <w:r>
        <w:t xml:space="preserve">         </w:t>
      </w:r>
      <w:r w:rsidR="00210999">
        <w:rPr>
          <w:noProof/>
        </w:rPr>
        <w:drawing>
          <wp:inline distT="0" distB="0" distL="0" distR="0" wp14:anchorId="3BF82208" wp14:editId="393E5583">
            <wp:extent cx="6469640" cy="201086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77788" cy="201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                                                            </w:t>
      </w:r>
    </w:p>
    <w:p w14:paraId="5A51B16C" w14:textId="77777777" w:rsidR="004556E2" w:rsidRDefault="004556E2" w:rsidP="004556E2">
      <w:pPr>
        <w:pStyle w:val="a3"/>
        <w:ind w:left="-567"/>
      </w:pPr>
      <w:r>
        <w:t> </w:t>
      </w:r>
    </w:p>
    <w:p w14:paraId="0B105FE4" w14:textId="77777777" w:rsidR="004556E2" w:rsidRDefault="004556E2" w:rsidP="004556E2">
      <w:pPr>
        <w:pStyle w:val="a3"/>
        <w:ind w:left="-567"/>
      </w:pPr>
      <w:r>
        <w:t> </w:t>
      </w:r>
    </w:p>
    <w:p w14:paraId="0E3B77A3" w14:textId="77777777" w:rsidR="004556E2" w:rsidRDefault="004556E2" w:rsidP="004556E2">
      <w:pPr>
        <w:pStyle w:val="a3"/>
        <w:ind w:left="-567"/>
        <w:rPr>
          <w:sz w:val="36"/>
        </w:rPr>
      </w:pPr>
      <w:r>
        <w:t> </w:t>
      </w:r>
    </w:p>
    <w:p w14:paraId="1A695879" w14:textId="77777777" w:rsidR="004556E2" w:rsidRPr="00914768" w:rsidRDefault="004556E2" w:rsidP="004556E2">
      <w:pPr>
        <w:pStyle w:val="a3"/>
        <w:ind w:left="-567"/>
        <w:jc w:val="center"/>
        <w:rPr>
          <w:b/>
        </w:rPr>
      </w:pPr>
      <w:r w:rsidRPr="00914768">
        <w:rPr>
          <w:b/>
          <w:sz w:val="36"/>
        </w:rPr>
        <w:t xml:space="preserve">Рабочая программа по </w:t>
      </w:r>
      <w:r>
        <w:rPr>
          <w:b/>
          <w:sz w:val="36"/>
        </w:rPr>
        <w:t>географии для глухих детей</w:t>
      </w:r>
    </w:p>
    <w:p w14:paraId="5673CC88" w14:textId="77777777" w:rsidR="004556E2" w:rsidRPr="00914768" w:rsidRDefault="004556E2" w:rsidP="004556E2">
      <w:pPr>
        <w:pStyle w:val="a3"/>
        <w:ind w:left="-567"/>
        <w:jc w:val="center"/>
        <w:rPr>
          <w:b/>
          <w:sz w:val="36"/>
        </w:rPr>
      </w:pPr>
      <w:r w:rsidRPr="00914768">
        <w:rPr>
          <w:b/>
        </w:rPr>
        <w:t> </w:t>
      </w:r>
    </w:p>
    <w:p w14:paraId="337A6E8D" w14:textId="77777777" w:rsidR="004556E2" w:rsidRPr="00507A21" w:rsidRDefault="004556E2" w:rsidP="004556E2">
      <w:pPr>
        <w:pStyle w:val="a3"/>
        <w:ind w:left="-567"/>
        <w:jc w:val="center"/>
        <w:rPr>
          <w:b/>
        </w:rPr>
      </w:pPr>
      <w:r>
        <w:rPr>
          <w:b/>
          <w:sz w:val="36"/>
        </w:rPr>
        <w:t>5</w:t>
      </w:r>
      <w:r w:rsidRPr="00507A21">
        <w:rPr>
          <w:b/>
          <w:sz w:val="36"/>
        </w:rPr>
        <w:t xml:space="preserve"> класса</w:t>
      </w:r>
    </w:p>
    <w:p w14:paraId="7AEFD556" w14:textId="77777777" w:rsidR="004556E2" w:rsidRDefault="004556E2" w:rsidP="004556E2">
      <w:pPr>
        <w:pStyle w:val="a3"/>
        <w:ind w:left="-567"/>
        <w:jc w:val="center"/>
      </w:pPr>
      <w:r>
        <w:t> </w:t>
      </w:r>
    </w:p>
    <w:p w14:paraId="5DD83455" w14:textId="77777777" w:rsidR="004556E2" w:rsidRDefault="004556E2" w:rsidP="004556E2">
      <w:pPr>
        <w:pStyle w:val="a3"/>
        <w:ind w:left="-567"/>
        <w:jc w:val="center"/>
        <w:rPr>
          <w:sz w:val="28"/>
        </w:rPr>
      </w:pPr>
      <w:r>
        <w:t> </w:t>
      </w:r>
    </w:p>
    <w:p w14:paraId="4A5C96E4" w14:textId="77777777" w:rsidR="004556E2" w:rsidRDefault="004556E2" w:rsidP="004556E2">
      <w:pPr>
        <w:pStyle w:val="a3"/>
        <w:ind w:left="-567"/>
      </w:pPr>
      <w:r>
        <w:rPr>
          <w:sz w:val="28"/>
        </w:rPr>
        <w:t>Рабочая программа составлена на основе государственной программы специальных (коррекционных) образовательных учреждений для глухих детей  в соответствии с образовательным стандартом.</w:t>
      </w:r>
    </w:p>
    <w:p w14:paraId="5D1585E3" w14:textId="77777777" w:rsidR="004556E2" w:rsidRDefault="004556E2" w:rsidP="004556E2">
      <w:pPr>
        <w:pStyle w:val="a3"/>
        <w:ind w:left="-567"/>
        <w:jc w:val="center"/>
      </w:pPr>
      <w:r>
        <w:t> </w:t>
      </w:r>
    </w:p>
    <w:p w14:paraId="1DBE463C" w14:textId="77777777" w:rsidR="004556E2" w:rsidRDefault="004556E2" w:rsidP="004556E2">
      <w:pPr>
        <w:pStyle w:val="a3"/>
        <w:ind w:left="-567"/>
        <w:jc w:val="center"/>
        <w:rPr>
          <w:sz w:val="28"/>
        </w:rPr>
      </w:pPr>
      <w:r>
        <w:t> </w:t>
      </w:r>
    </w:p>
    <w:p w14:paraId="27992D70" w14:textId="77777777" w:rsidR="004556E2" w:rsidRDefault="004556E2" w:rsidP="004556E2">
      <w:pPr>
        <w:pStyle w:val="a3"/>
        <w:ind w:left="-567"/>
        <w:jc w:val="right"/>
        <w:rPr>
          <w:sz w:val="28"/>
          <w:u w:val="single"/>
        </w:rPr>
      </w:pPr>
      <w:r>
        <w:rPr>
          <w:sz w:val="28"/>
        </w:rPr>
        <w:t>Составила:</w:t>
      </w:r>
    </w:p>
    <w:p w14:paraId="3A70D9A9" w14:textId="77777777" w:rsidR="004556E2" w:rsidRDefault="004556E2" w:rsidP="004556E2">
      <w:pPr>
        <w:pStyle w:val="a3"/>
        <w:ind w:left="-567"/>
        <w:jc w:val="right"/>
        <w:rPr>
          <w:sz w:val="28"/>
          <w:u w:val="single"/>
        </w:rPr>
      </w:pPr>
      <w:r>
        <w:rPr>
          <w:sz w:val="28"/>
          <w:u w:val="single"/>
        </w:rPr>
        <w:t>учитель географии Токаева Н.К .,</w:t>
      </w:r>
    </w:p>
    <w:p w14:paraId="165AF62C" w14:textId="77777777" w:rsidR="004556E2" w:rsidRDefault="004556E2" w:rsidP="004556E2">
      <w:pPr>
        <w:pStyle w:val="a3"/>
        <w:ind w:left="-567"/>
        <w:jc w:val="right"/>
      </w:pPr>
      <w:r>
        <w:rPr>
          <w:sz w:val="28"/>
          <w:u w:val="single"/>
        </w:rPr>
        <w:t>высшей квалификационной категории.</w:t>
      </w:r>
    </w:p>
    <w:p w14:paraId="3AA2BE4A" w14:textId="77777777" w:rsidR="004556E2" w:rsidRDefault="004556E2" w:rsidP="004556E2">
      <w:pPr>
        <w:pStyle w:val="a3"/>
        <w:ind w:left="-567"/>
        <w:jc w:val="right"/>
      </w:pPr>
      <w:r>
        <w:t> </w:t>
      </w:r>
    </w:p>
    <w:p w14:paraId="106B0197" w14:textId="77777777" w:rsidR="004556E2" w:rsidRDefault="004556E2" w:rsidP="004556E2">
      <w:pPr>
        <w:pStyle w:val="a3"/>
        <w:ind w:left="-567"/>
        <w:jc w:val="right"/>
      </w:pPr>
      <w:r>
        <w:t>  </w:t>
      </w:r>
    </w:p>
    <w:p w14:paraId="7428B620" w14:textId="77777777" w:rsidR="004556E2" w:rsidRDefault="004556E2" w:rsidP="004556E2">
      <w:pPr>
        <w:pStyle w:val="a3"/>
        <w:ind w:left="-567"/>
        <w:jc w:val="right"/>
      </w:pPr>
      <w:r>
        <w:t> </w:t>
      </w:r>
    </w:p>
    <w:p w14:paraId="58DFD346" w14:textId="77777777" w:rsidR="004556E2" w:rsidRPr="00914768" w:rsidRDefault="004556E2" w:rsidP="004556E2">
      <w:pPr>
        <w:pStyle w:val="a3"/>
        <w:ind w:left="-567"/>
      </w:pPr>
      <w:r>
        <w:t> </w:t>
      </w:r>
    </w:p>
    <w:p w14:paraId="1DB902C4" w14:textId="77777777" w:rsidR="004556E2" w:rsidRDefault="004556E2" w:rsidP="004556E2">
      <w:pPr>
        <w:pStyle w:val="a3"/>
        <w:ind w:left="-567"/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>2022-2023 учебный год</w:t>
      </w:r>
    </w:p>
    <w:p w14:paraId="5DABE6FA" w14:textId="77777777" w:rsidR="004556E2" w:rsidRDefault="004556E2" w:rsidP="004556E2">
      <w:pPr>
        <w:pStyle w:val="a3"/>
        <w:ind w:left="-567"/>
        <w:jc w:val="center"/>
        <w:rPr>
          <w:b/>
          <w:sz w:val="28"/>
          <w:u w:val="single"/>
        </w:rPr>
      </w:pPr>
    </w:p>
    <w:p w14:paraId="26C8F37E" w14:textId="77777777" w:rsidR="004556E2" w:rsidRDefault="004556E2" w:rsidP="004556E2">
      <w:pPr>
        <w:pStyle w:val="a3"/>
        <w:ind w:left="-567"/>
        <w:jc w:val="center"/>
        <w:rPr>
          <w:b/>
          <w:sz w:val="28"/>
          <w:u w:val="single"/>
        </w:rPr>
      </w:pPr>
    </w:p>
    <w:p w14:paraId="0631E71E" w14:textId="77777777" w:rsidR="004556E2" w:rsidRDefault="004556E2" w:rsidP="004556E2">
      <w:pPr>
        <w:pStyle w:val="a3"/>
        <w:ind w:left="-567"/>
        <w:jc w:val="center"/>
        <w:rPr>
          <w:b/>
          <w:sz w:val="28"/>
          <w:u w:val="single"/>
        </w:rPr>
      </w:pPr>
    </w:p>
    <w:p w14:paraId="437C222B" w14:textId="77777777" w:rsidR="004556E2" w:rsidRPr="00D052A9" w:rsidRDefault="004556E2" w:rsidP="004556E2">
      <w:pPr>
        <w:pStyle w:val="a3"/>
        <w:jc w:val="center"/>
        <w:rPr>
          <w:b/>
          <w:sz w:val="28"/>
          <w:szCs w:val="28"/>
        </w:rPr>
      </w:pPr>
      <w:r w:rsidRPr="00D052A9">
        <w:rPr>
          <w:b/>
          <w:sz w:val="28"/>
          <w:szCs w:val="28"/>
        </w:rPr>
        <w:t>Оглавление</w:t>
      </w:r>
    </w:p>
    <w:p w14:paraId="0C37B546" w14:textId="77777777" w:rsidR="004556E2" w:rsidRPr="008B328B" w:rsidRDefault="004556E2" w:rsidP="004556E2">
      <w:pPr>
        <w:pStyle w:val="a5"/>
        <w:numPr>
          <w:ilvl w:val="0"/>
          <w:numId w:val="26"/>
        </w:numPr>
        <w:spacing w:line="480" w:lineRule="auto"/>
        <w:rPr>
          <w:rFonts w:eastAsia="Times New Roman"/>
          <w:b/>
          <w:bCs/>
          <w:sz w:val="24"/>
          <w:szCs w:val="24"/>
        </w:rPr>
      </w:pPr>
      <w:r w:rsidRPr="00D052A9">
        <w:rPr>
          <w:rFonts w:eastAsia="Times New Roman"/>
          <w:b/>
          <w:bCs/>
          <w:sz w:val="24"/>
          <w:szCs w:val="24"/>
        </w:rPr>
        <w:t>Целевой раздел</w:t>
      </w:r>
    </w:p>
    <w:p w14:paraId="5031F640" w14:textId="77777777" w:rsidR="004556E2" w:rsidRPr="00605CCB" w:rsidRDefault="004556E2" w:rsidP="004556E2">
      <w:pPr>
        <w:spacing w:line="480" w:lineRule="auto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lastRenderedPageBreak/>
        <w:t>1.1.</w:t>
      </w:r>
      <w:r w:rsidRPr="00605CCB">
        <w:rPr>
          <w:rFonts w:eastAsia="Times New Roman"/>
          <w:bCs/>
          <w:sz w:val="24"/>
          <w:szCs w:val="24"/>
        </w:rPr>
        <w:t>Пояснительная записка                                                                                             3</w:t>
      </w:r>
    </w:p>
    <w:p w14:paraId="27C0DB74" w14:textId="77777777" w:rsidR="004556E2" w:rsidRDefault="004556E2" w:rsidP="004556E2">
      <w:pPr>
        <w:spacing w:line="480" w:lineRule="auto"/>
        <w:rPr>
          <w:rFonts w:eastAsia="Times New Roman"/>
          <w:bCs/>
          <w:sz w:val="24"/>
          <w:szCs w:val="24"/>
        </w:rPr>
      </w:pPr>
      <w:r w:rsidRPr="00D052A9">
        <w:rPr>
          <w:rFonts w:eastAsia="Times New Roman"/>
          <w:bCs/>
          <w:sz w:val="24"/>
          <w:szCs w:val="24"/>
        </w:rPr>
        <w:t>1.2. Психофизические особенности глухих учащихся</w:t>
      </w:r>
      <w:r>
        <w:rPr>
          <w:rFonts w:eastAsia="Times New Roman"/>
          <w:bCs/>
          <w:sz w:val="24"/>
          <w:szCs w:val="24"/>
        </w:rPr>
        <w:t xml:space="preserve">                                                 4</w:t>
      </w:r>
    </w:p>
    <w:p w14:paraId="2CAFC1B1" w14:textId="77777777" w:rsidR="004556E2" w:rsidRPr="00D052A9" w:rsidRDefault="004556E2" w:rsidP="004556E2">
      <w:pPr>
        <w:spacing w:line="480" w:lineRule="auto"/>
        <w:ind w:right="1100"/>
        <w:rPr>
          <w:rFonts w:eastAsia="Times New Roman"/>
          <w:bCs/>
          <w:sz w:val="24"/>
          <w:szCs w:val="24"/>
        </w:rPr>
      </w:pPr>
      <w:r w:rsidRPr="00D052A9">
        <w:rPr>
          <w:rFonts w:eastAsia="Times New Roman"/>
          <w:bCs/>
          <w:sz w:val="24"/>
          <w:szCs w:val="24"/>
        </w:rPr>
        <w:t xml:space="preserve">1.3. Планируемые результаты освоения образовательной программы </w:t>
      </w:r>
      <w:r>
        <w:rPr>
          <w:rFonts w:eastAsia="Times New Roman"/>
          <w:bCs/>
          <w:sz w:val="24"/>
          <w:szCs w:val="24"/>
        </w:rPr>
        <w:t xml:space="preserve">                     </w:t>
      </w:r>
    </w:p>
    <w:p w14:paraId="6DA660E4" w14:textId="77777777" w:rsidR="004556E2" w:rsidRPr="0002603A" w:rsidRDefault="004556E2" w:rsidP="004556E2">
      <w:pPr>
        <w:spacing w:line="480" w:lineRule="auto"/>
        <w:rPr>
          <w:rFonts w:eastAsia="Times New Roman"/>
          <w:bCs/>
          <w:sz w:val="23"/>
          <w:szCs w:val="23"/>
        </w:rPr>
      </w:pPr>
      <w:r>
        <w:rPr>
          <w:rFonts w:eastAsia="Times New Roman"/>
          <w:bCs/>
          <w:sz w:val="23"/>
          <w:szCs w:val="23"/>
        </w:rPr>
        <w:t>1.4.</w:t>
      </w:r>
      <w:r w:rsidRPr="0002603A">
        <w:rPr>
          <w:rFonts w:eastAsia="Times New Roman"/>
          <w:bCs/>
          <w:sz w:val="23"/>
          <w:szCs w:val="23"/>
        </w:rPr>
        <w:t>Система оценивания                                                                                                        7</w:t>
      </w:r>
    </w:p>
    <w:p w14:paraId="22DFF082" w14:textId="77777777" w:rsidR="004556E2" w:rsidRPr="00D052A9" w:rsidRDefault="004556E2" w:rsidP="004556E2">
      <w:pPr>
        <w:pStyle w:val="a5"/>
        <w:spacing w:line="480" w:lineRule="auto"/>
        <w:ind w:left="360"/>
        <w:rPr>
          <w:rFonts w:eastAsia="Times New Roman"/>
          <w:bCs/>
          <w:sz w:val="23"/>
          <w:szCs w:val="23"/>
        </w:rPr>
      </w:pPr>
    </w:p>
    <w:p w14:paraId="041A7170" w14:textId="77777777" w:rsidR="004556E2" w:rsidRPr="00B27FCB" w:rsidRDefault="004556E2" w:rsidP="004556E2">
      <w:pPr>
        <w:tabs>
          <w:tab w:val="left" w:pos="1220"/>
        </w:tabs>
        <w:spacing w:line="480" w:lineRule="auto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2 </w:t>
      </w:r>
      <w:r w:rsidRPr="00B27FCB">
        <w:rPr>
          <w:rFonts w:eastAsia="Times New Roman"/>
          <w:b/>
          <w:bCs/>
          <w:sz w:val="24"/>
          <w:szCs w:val="24"/>
        </w:rPr>
        <w:t>Содержательный раздел</w:t>
      </w:r>
    </w:p>
    <w:p w14:paraId="057E90BC" w14:textId="77777777" w:rsidR="004556E2" w:rsidRDefault="004556E2" w:rsidP="004556E2">
      <w:pPr>
        <w:spacing w:line="480" w:lineRule="auto"/>
        <w:rPr>
          <w:rFonts w:eastAsia="Times New Roman"/>
          <w:bCs/>
          <w:sz w:val="24"/>
          <w:szCs w:val="24"/>
        </w:rPr>
      </w:pPr>
      <w:r w:rsidRPr="00D052A9">
        <w:rPr>
          <w:rFonts w:eastAsia="Times New Roman"/>
          <w:bCs/>
          <w:sz w:val="24"/>
          <w:szCs w:val="24"/>
        </w:rPr>
        <w:t>2.1</w:t>
      </w:r>
      <w:r>
        <w:rPr>
          <w:rFonts w:eastAsia="Times New Roman"/>
          <w:bCs/>
          <w:sz w:val="24"/>
          <w:szCs w:val="24"/>
        </w:rPr>
        <w:t xml:space="preserve">. </w:t>
      </w:r>
      <w:r w:rsidRPr="00D052A9">
        <w:rPr>
          <w:rFonts w:eastAsia="Times New Roman"/>
          <w:bCs/>
          <w:sz w:val="24"/>
          <w:szCs w:val="24"/>
        </w:rPr>
        <w:t>Общая характеристика учебного предмета</w:t>
      </w:r>
      <w:r>
        <w:rPr>
          <w:rFonts w:eastAsia="Times New Roman"/>
          <w:bCs/>
          <w:sz w:val="24"/>
          <w:szCs w:val="24"/>
        </w:rPr>
        <w:t xml:space="preserve">                                                           11         </w:t>
      </w:r>
    </w:p>
    <w:p w14:paraId="638334DE" w14:textId="77777777" w:rsidR="004556E2" w:rsidRPr="00D052A9" w:rsidRDefault="004556E2" w:rsidP="004556E2">
      <w:pPr>
        <w:spacing w:line="480" w:lineRule="auto"/>
        <w:rPr>
          <w:rFonts w:eastAsia="Times New Roman"/>
          <w:bCs/>
          <w:sz w:val="24"/>
          <w:szCs w:val="24"/>
        </w:rPr>
      </w:pPr>
      <w:r w:rsidRPr="00D052A9">
        <w:rPr>
          <w:rFonts w:eastAsia="Times New Roman"/>
          <w:bCs/>
          <w:sz w:val="24"/>
          <w:szCs w:val="24"/>
        </w:rPr>
        <w:t>2.2</w:t>
      </w:r>
      <w:r>
        <w:rPr>
          <w:rFonts w:eastAsia="Times New Roman"/>
          <w:bCs/>
          <w:sz w:val="24"/>
          <w:szCs w:val="24"/>
        </w:rPr>
        <w:t>.</w:t>
      </w:r>
      <w:r w:rsidRPr="00D052A9">
        <w:rPr>
          <w:rFonts w:eastAsia="Times New Roman"/>
          <w:bCs/>
          <w:sz w:val="24"/>
          <w:szCs w:val="24"/>
        </w:rPr>
        <w:t xml:space="preserve"> Содержание обучения</w:t>
      </w:r>
      <w:r>
        <w:rPr>
          <w:rFonts w:eastAsia="Times New Roman"/>
          <w:bCs/>
          <w:sz w:val="24"/>
          <w:szCs w:val="24"/>
        </w:rPr>
        <w:t xml:space="preserve">                                                                                              13              </w:t>
      </w:r>
    </w:p>
    <w:p w14:paraId="3B9007CF" w14:textId="77777777" w:rsidR="004556E2" w:rsidRDefault="004556E2" w:rsidP="004556E2">
      <w:pPr>
        <w:spacing w:line="480" w:lineRule="auto"/>
        <w:rPr>
          <w:rFonts w:eastAsia="Times New Roman"/>
          <w:bCs/>
          <w:sz w:val="24"/>
          <w:szCs w:val="24"/>
        </w:rPr>
      </w:pPr>
      <w:r w:rsidRPr="00D052A9">
        <w:rPr>
          <w:rFonts w:eastAsia="Times New Roman"/>
          <w:bCs/>
          <w:sz w:val="24"/>
          <w:szCs w:val="24"/>
        </w:rPr>
        <w:t>2.3. Тематическое планирование по географии</w:t>
      </w:r>
      <w:r>
        <w:rPr>
          <w:rFonts w:eastAsia="Times New Roman"/>
          <w:bCs/>
          <w:sz w:val="24"/>
          <w:szCs w:val="24"/>
        </w:rPr>
        <w:t xml:space="preserve">                                                            18</w:t>
      </w:r>
    </w:p>
    <w:p w14:paraId="1F885DE7" w14:textId="77777777" w:rsidR="004556E2" w:rsidRPr="00D052A9" w:rsidRDefault="004556E2" w:rsidP="004556E2">
      <w:pPr>
        <w:spacing w:line="480" w:lineRule="auto"/>
        <w:rPr>
          <w:rFonts w:eastAsia="Times New Roman"/>
          <w:bCs/>
          <w:sz w:val="24"/>
          <w:szCs w:val="24"/>
        </w:rPr>
      </w:pPr>
    </w:p>
    <w:p w14:paraId="4D872841" w14:textId="77777777" w:rsidR="004556E2" w:rsidRPr="00B27FCB" w:rsidRDefault="004556E2" w:rsidP="004556E2">
      <w:pPr>
        <w:spacing w:line="480" w:lineRule="auto"/>
        <w:rPr>
          <w:b/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3 </w:t>
      </w:r>
      <w:r w:rsidRPr="00B27FCB">
        <w:rPr>
          <w:rFonts w:eastAsia="Times New Roman"/>
          <w:b/>
          <w:bCs/>
          <w:sz w:val="24"/>
          <w:szCs w:val="24"/>
        </w:rPr>
        <w:t>Организационный раздел.</w:t>
      </w:r>
    </w:p>
    <w:p w14:paraId="55202E70" w14:textId="77777777" w:rsidR="004556E2" w:rsidRDefault="004556E2" w:rsidP="004556E2">
      <w:pPr>
        <w:spacing w:line="480" w:lineRule="auto"/>
        <w:rPr>
          <w:rFonts w:eastAsia="Times New Roman"/>
          <w:bCs/>
          <w:sz w:val="23"/>
          <w:szCs w:val="23"/>
        </w:rPr>
      </w:pPr>
      <w:r w:rsidRPr="00D052A9">
        <w:rPr>
          <w:rFonts w:eastAsia="Times New Roman"/>
          <w:bCs/>
          <w:sz w:val="23"/>
          <w:szCs w:val="23"/>
        </w:rPr>
        <w:t>3.</w:t>
      </w:r>
      <w:r>
        <w:rPr>
          <w:rFonts w:eastAsia="Times New Roman"/>
          <w:bCs/>
          <w:sz w:val="23"/>
          <w:szCs w:val="23"/>
        </w:rPr>
        <w:t>1</w:t>
      </w:r>
      <w:r w:rsidRPr="00D052A9">
        <w:rPr>
          <w:rFonts w:eastAsia="Times New Roman"/>
          <w:bCs/>
          <w:sz w:val="23"/>
          <w:szCs w:val="23"/>
        </w:rPr>
        <w:t>. Материально- техническое обеспечение</w:t>
      </w:r>
      <w:r>
        <w:rPr>
          <w:rFonts w:eastAsia="Times New Roman"/>
          <w:bCs/>
          <w:sz w:val="23"/>
          <w:szCs w:val="23"/>
        </w:rPr>
        <w:t xml:space="preserve">                                                                         21</w:t>
      </w:r>
    </w:p>
    <w:p w14:paraId="4EA25CF2" w14:textId="77777777" w:rsidR="004556E2" w:rsidRDefault="004556E2" w:rsidP="004556E2">
      <w:pPr>
        <w:spacing w:line="480" w:lineRule="auto"/>
        <w:rPr>
          <w:rFonts w:eastAsia="Times New Roman"/>
          <w:bCs/>
          <w:sz w:val="23"/>
          <w:szCs w:val="23"/>
        </w:rPr>
      </w:pPr>
    </w:p>
    <w:p w14:paraId="45D49D16" w14:textId="77777777" w:rsidR="004556E2" w:rsidRDefault="004556E2" w:rsidP="004556E2">
      <w:pPr>
        <w:spacing w:line="480" w:lineRule="auto"/>
        <w:rPr>
          <w:rFonts w:eastAsia="Times New Roman"/>
          <w:bCs/>
          <w:sz w:val="23"/>
          <w:szCs w:val="23"/>
        </w:rPr>
      </w:pPr>
    </w:p>
    <w:p w14:paraId="089B216C" w14:textId="77777777" w:rsidR="004556E2" w:rsidRDefault="004556E2" w:rsidP="004556E2">
      <w:pPr>
        <w:spacing w:line="480" w:lineRule="auto"/>
        <w:rPr>
          <w:rFonts w:eastAsia="Times New Roman"/>
          <w:bCs/>
          <w:sz w:val="23"/>
          <w:szCs w:val="23"/>
        </w:rPr>
      </w:pPr>
    </w:p>
    <w:p w14:paraId="425DEA33" w14:textId="77777777" w:rsidR="004556E2" w:rsidRDefault="004556E2" w:rsidP="004556E2">
      <w:pPr>
        <w:spacing w:line="480" w:lineRule="auto"/>
        <w:rPr>
          <w:rFonts w:eastAsia="Times New Roman"/>
          <w:bCs/>
          <w:sz w:val="23"/>
          <w:szCs w:val="23"/>
        </w:rPr>
      </w:pPr>
    </w:p>
    <w:p w14:paraId="27EE88AF" w14:textId="77777777" w:rsidR="004556E2" w:rsidRDefault="004556E2" w:rsidP="004556E2">
      <w:pPr>
        <w:spacing w:line="480" w:lineRule="auto"/>
        <w:rPr>
          <w:rFonts w:eastAsia="Times New Roman"/>
          <w:bCs/>
          <w:sz w:val="23"/>
          <w:szCs w:val="23"/>
        </w:rPr>
      </w:pPr>
    </w:p>
    <w:p w14:paraId="04FE7978" w14:textId="77777777" w:rsidR="004556E2" w:rsidRDefault="004556E2" w:rsidP="004556E2">
      <w:pPr>
        <w:spacing w:line="480" w:lineRule="auto"/>
        <w:rPr>
          <w:rFonts w:eastAsia="Times New Roman"/>
          <w:bCs/>
          <w:sz w:val="23"/>
          <w:szCs w:val="23"/>
        </w:rPr>
      </w:pPr>
    </w:p>
    <w:p w14:paraId="3186A68B" w14:textId="77777777" w:rsidR="004556E2" w:rsidRDefault="004556E2" w:rsidP="004556E2">
      <w:pPr>
        <w:spacing w:line="480" w:lineRule="auto"/>
        <w:rPr>
          <w:rFonts w:eastAsia="Times New Roman"/>
          <w:bCs/>
          <w:sz w:val="23"/>
          <w:szCs w:val="23"/>
        </w:rPr>
      </w:pPr>
    </w:p>
    <w:p w14:paraId="15AFF3F2" w14:textId="77777777" w:rsidR="004556E2" w:rsidRDefault="004556E2" w:rsidP="004556E2">
      <w:pPr>
        <w:spacing w:line="480" w:lineRule="auto"/>
        <w:rPr>
          <w:sz w:val="20"/>
          <w:szCs w:val="20"/>
        </w:rPr>
      </w:pPr>
    </w:p>
    <w:p w14:paraId="1A2E4F67" w14:textId="77777777" w:rsidR="004556E2" w:rsidRDefault="004556E2" w:rsidP="004556E2">
      <w:pPr>
        <w:pStyle w:val="a5"/>
        <w:ind w:left="2040"/>
        <w:rPr>
          <w:sz w:val="20"/>
          <w:szCs w:val="20"/>
        </w:rPr>
      </w:pPr>
    </w:p>
    <w:p w14:paraId="7DA8D6A4" w14:textId="77777777" w:rsidR="004556E2" w:rsidRDefault="004556E2" w:rsidP="004556E2">
      <w:pPr>
        <w:pStyle w:val="a5"/>
        <w:ind w:left="2040"/>
        <w:rPr>
          <w:sz w:val="20"/>
          <w:szCs w:val="20"/>
        </w:rPr>
      </w:pPr>
    </w:p>
    <w:p w14:paraId="513F4292" w14:textId="77777777" w:rsidR="004556E2" w:rsidRDefault="004556E2" w:rsidP="004556E2">
      <w:pPr>
        <w:pStyle w:val="a5"/>
        <w:ind w:left="2040"/>
        <w:rPr>
          <w:sz w:val="20"/>
          <w:szCs w:val="20"/>
        </w:rPr>
      </w:pPr>
    </w:p>
    <w:p w14:paraId="02E9B196" w14:textId="77777777" w:rsidR="004556E2" w:rsidRDefault="004556E2" w:rsidP="004556E2">
      <w:pPr>
        <w:pStyle w:val="a5"/>
        <w:ind w:left="2040"/>
        <w:rPr>
          <w:sz w:val="20"/>
          <w:szCs w:val="20"/>
        </w:rPr>
      </w:pPr>
    </w:p>
    <w:p w14:paraId="5A4E7319" w14:textId="77777777" w:rsidR="004556E2" w:rsidRDefault="004556E2" w:rsidP="004556E2">
      <w:pPr>
        <w:pStyle w:val="a5"/>
        <w:ind w:left="2040"/>
        <w:rPr>
          <w:sz w:val="20"/>
          <w:szCs w:val="20"/>
        </w:rPr>
      </w:pPr>
    </w:p>
    <w:p w14:paraId="0EA27B5A" w14:textId="77777777" w:rsidR="004556E2" w:rsidRDefault="004556E2" w:rsidP="004556E2">
      <w:pPr>
        <w:pStyle w:val="a5"/>
        <w:ind w:left="2040"/>
        <w:rPr>
          <w:sz w:val="20"/>
          <w:szCs w:val="20"/>
        </w:rPr>
      </w:pPr>
    </w:p>
    <w:p w14:paraId="0A62DA14" w14:textId="77777777" w:rsidR="004556E2" w:rsidRDefault="004556E2" w:rsidP="004556E2">
      <w:pPr>
        <w:pStyle w:val="a5"/>
        <w:ind w:left="2040"/>
        <w:rPr>
          <w:sz w:val="20"/>
          <w:szCs w:val="20"/>
        </w:rPr>
      </w:pPr>
    </w:p>
    <w:p w14:paraId="0D54F574" w14:textId="77777777" w:rsidR="004556E2" w:rsidRDefault="004556E2" w:rsidP="004556E2">
      <w:pPr>
        <w:pStyle w:val="a5"/>
        <w:ind w:left="2040"/>
        <w:rPr>
          <w:sz w:val="20"/>
          <w:szCs w:val="20"/>
        </w:rPr>
      </w:pPr>
    </w:p>
    <w:p w14:paraId="0F5921DC" w14:textId="77777777" w:rsidR="004556E2" w:rsidRDefault="004556E2" w:rsidP="004556E2">
      <w:pPr>
        <w:pStyle w:val="a5"/>
        <w:ind w:left="2040"/>
        <w:rPr>
          <w:sz w:val="20"/>
          <w:szCs w:val="20"/>
        </w:rPr>
      </w:pPr>
    </w:p>
    <w:p w14:paraId="6974A9AB" w14:textId="77777777" w:rsidR="004556E2" w:rsidRDefault="004556E2" w:rsidP="004556E2">
      <w:pPr>
        <w:pStyle w:val="a5"/>
        <w:ind w:left="2040"/>
        <w:rPr>
          <w:sz w:val="20"/>
          <w:szCs w:val="20"/>
        </w:rPr>
      </w:pPr>
    </w:p>
    <w:p w14:paraId="3B9E0087" w14:textId="77777777" w:rsidR="004556E2" w:rsidRDefault="004556E2" w:rsidP="004556E2">
      <w:pPr>
        <w:pStyle w:val="a5"/>
        <w:ind w:left="2040"/>
        <w:rPr>
          <w:sz w:val="20"/>
          <w:szCs w:val="20"/>
        </w:rPr>
      </w:pPr>
    </w:p>
    <w:p w14:paraId="37871B1A" w14:textId="77777777" w:rsidR="004556E2" w:rsidRPr="006C444E" w:rsidRDefault="004556E2" w:rsidP="004556E2">
      <w:pPr>
        <w:pStyle w:val="a5"/>
        <w:ind w:left="2040"/>
        <w:rPr>
          <w:sz w:val="20"/>
          <w:szCs w:val="20"/>
        </w:rPr>
      </w:pPr>
    </w:p>
    <w:p w14:paraId="5527890A" w14:textId="77777777" w:rsidR="004556E2" w:rsidRDefault="004556E2" w:rsidP="004556E2">
      <w:pPr>
        <w:pStyle w:val="a3"/>
      </w:pPr>
    </w:p>
    <w:p w14:paraId="68C1213E" w14:textId="77777777" w:rsidR="004556E2" w:rsidRDefault="004556E2" w:rsidP="004556E2">
      <w:pPr>
        <w:ind w:left="1680"/>
        <w:rPr>
          <w:rFonts w:eastAsia="Times New Roman"/>
          <w:b/>
          <w:bCs/>
          <w:sz w:val="28"/>
          <w:szCs w:val="28"/>
        </w:rPr>
      </w:pPr>
    </w:p>
    <w:p w14:paraId="542534D8" w14:textId="77777777" w:rsidR="004556E2" w:rsidRDefault="004556E2" w:rsidP="004556E2">
      <w:pPr>
        <w:ind w:left="1680"/>
        <w:rPr>
          <w:rFonts w:eastAsia="Times New Roman"/>
          <w:b/>
          <w:bCs/>
          <w:sz w:val="28"/>
          <w:szCs w:val="28"/>
        </w:rPr>
      </w:pPr>
      <w:r w:rsidRPr="00E0046F">
        <w:rPr>
          <w:rFonts w:eastAsia="Times New Roman"/>
          <w:b/>
          <w:bCs/>
          <w:sz w:val="28"/>
          <w:szCs w:val="28"/>
        </w:rPr>
        <w:t>1 Целевой раздел</w:t>
      </w:r>
    </w:p>
    <w:p w14:paraId="32691CD5" w14:textId="77777777" w:rsidR="004556E2" w:rsidRPr="00E0046F" w:rsidRDefault="004556E2" w:rsidP="004556E2">
      <w:pPr>
        <w:ind w:left="1680"/>
        <w:rPr>
          <w:sz w:val="28"/>
          <w:szCs w:val="28"/>
        </w:rPr>
      </w:pPr>
    </w:p>
    <w:p w14:paraId="0583F378" w14:textId="77777777" w:rsidR="004556E2" w:rsidRPr="00E0046F" w:rsidRDefault="004556E2" w:rsidP="004556E2">
      <w:pPr>
        <w:ind w:left="1680"/>
        <w:rPr>
          <w:sz w:val="24"/>
          <w:szCs w:val="24"/>
        </w:rPr>
      </w:pPr>
      <w:r w:rsidRPr="00E0046F">
        <w:rPr>
          <w:rFonts w:eastAsia="Times New Roman"/>
          <w:b/>
          <w:bCs/>
          <w:sz w:val="24"/>
          <w:szCs w:val="24"/>
        </w:rPr>
        <w:t>1.1 Пояснительная записка</w:t>
      </w:r>
    </w:p>
    <w:p w14:paraId="321FFF23" w14:textId="77777777" w:rsidR="004556E2" w:rsidRPr="00E0046F" w:rsidRDefault="004556E2" w:rsidP="004556E2">
      <w:pPr>
        <w:spacing w:line="235" w:lineRule="auto"/>
        <w:ind w:left="1680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Рабочая </w:t>
      </w:r>
      <w:r w:rsidRPr="00E0046F">
        <w:rPr>
          <w:rFonts w:eastAsia="Times New Roman"/>
          <w:sz w:val="24"/>
          <w:szCs w:val="24"/>
        </w:rPr>
        <w:t>программа по географии разработана на основе:</w:t>
      </w:r>
    </w:p>
    <w:p w14:paraId="108BB291" w14:textId="77777777" w:rsidR="004556E2" w:rsidRPr="00E0046F" w:rsidRDefault="004556E2" w:rsidP="004556E2">
      <w:pPr>
        <w:spacing w:line="71" w:lineRule="exact"/>
        <w:rPr>
          <w:sz w:val="24"/>
          <w:szCs w:val="24"/>
        </w:rPr>
      </w:pPr>
    </w:p>
    <w:p w14:paraId="5A4E17C7" w14:textId="77777777" w:rsidR="004556E2" w:rsidRPr="00E0046F" w:rsidRDefault="004556E2" w:rsidP="004556E2">
      <w:pPr>
        <w:numPr>
          <w:ilvl w:val="1"/>
          <w:numId w:val="1"/>
        </w:numPr>
        <w:tabs>
          <w:tab w:val="left" w:pos="968"/>
        </w:tabs>
        <w:spacing w:line="214" w:lineRule="auto"/>
        <w:ind w:left="260" w:firstLine="429"/>
        <w:rPr>
          <w:rFonts w:eastAsia="Symbol"/>
          <w:sz w:val="24"/>
          <w:szCs w:val="24"/>
        </w:rPr>
      </w:pPr>
      <w:r w:rsidRPr="00E0046F">
        <w:rPr>
          <w:rFonts w:eastAsia="Calibri"/>
          <w:sz w:val="24"/>
          <w:szCs w:val="24"/>
        </w:rPr>
        <w:t>Федерального закона от 29 декабря 2012 года № 273-ФЗ « Об образовании в Российской Федерации»;</w:t>
      </w:r>
    </w:p>
    <w:p w14:paraId="00F3027E" w14:textId="77777777" w:rsidR="004556E2" w:rsidRPr="00E0046F" w:rsidRDefault="004556E2" w:rsidP="004556E2">
      <w:pPr>
        <w:spacing w:line="66" w:lineRule="exact"/>
        <w:rPr>
          <w:rFonts w:eastAsia="Symbol"/>
          <w:sz w:val="24"/>
          <w:szCs w:val="24"/>
        </w:rPr>
      </w:pPr>
    </w:p>
    <w:p w14:paraId="05B33D0C" w14:textId="77777777" w:rsidR="004556E2" w:rsidRPr="00E0046F" w:rsidRDefault="004556E2" w:rsidP="004556E2">
      <w:pPr>
        <w:numPr>
          <w:ilvl w:val="1"/>
          <w:numId w:val="1"/>
        </w:numPr>
        <w:tabs>
          <w:tab w:val="left" w:pos="968"/>
        </w:tabs>
        <w:spacing w:line="226" w:lineRule="auto"/>
        <w:ind w:left="260" w:firstLine="429"/>
        <w:jc w:val="both"/>
        <w:rPr>
          <w:rFonts w:eastAsia="Symbol"/>
          <w:sz w:val="24"/>
          <w:szCs w:val="24"/>
        </w:rPr>
      </w:pPr>
      <w:r w:rsidRPr="00E0046F">
        <w:rPr>
          <w:rFonts w:eastAsia="Calibri"/>
          <w:sz w:val="24"/>
          <w:szCs w:val="24"/>
        </w:rPr>
        <w:t>Федерального компонента государственного образовательного стандарта, утверждённого приказом Министерства образования РФ от 05.03.2004 №1089 «Об утверждении федерального компонента государственных стандартов начального общего, основного общего и среднего общего образования» ( редакция от 31.01.2012г.);</w:t>
      </w:r>
    </w:p>
    <w:p w14:paraId="48399B59" w14:textId="77777777" w:rsidR="004556E2" w:rsidRPr="00E0046F" w:rsidRDefault="004556E2" w:rsidP="004556E2">
      <w:pPr>
        <w:spacing w:line="70" w:lineRule="exact"/>
        <w:rPr>
          <w:rFonts w:eastAsia="Symbol"/>
          <w:sz w:val="24"/>
          <w:szCs w:val="24"/>
        </w:rPr>
      </w:pPr>
    </w:p>
    <w:p w14:paraId="65098E30" w14:textId="77777777" w:rsidR="004556E2" w:rsidRPr="00E0046F" w:rsidRDefault="004556E2" w:rsidP="004556E2">
      <w:pPr>
        <w:numPr>
          <w:ilvl w:val="0"/>
          <w:numId w:val="1"/>
        </w:numPr>
        <w:tabs>
          <w:tab w:val="left" w:pos="980"/>
        </w:tabs>
        <w:spacing w:line="226" w:lineRule="auto"/>
        <w:ind w:left="980" w:hanging="358"/>
        <w:jc w:val="both"/>
        <w:rPr>
          <w:rFonts w:eastAsia="Symbol"/>
          <w:sz w:val="24"/>
          <w:szCs w:val="24"/>
        </w:rPr>
      </w:pPr>
      <w:r w:rsidRPr="00E0046F">
        <w:rPr>
          <w:rFonts w:eastAsia="Calibri"/>
          <w:sz w:val="24"/>
          <w:szCs w:val="24"/>
        </w:rPr>
        <w:t>Федерального базисного учебного плана, утверждённого приказом Министерства образования РФ от 10.04.2002 №29/2065-п «Об утверждении учебных планов специальных (коррекционных) образовательных учреждений для обучающихся, воспитанников с отклонениями в развитии»;</w:t>
      </w:r>
    </w:p>
    <w:p w14:paraId="3AA0B4C2" w14:textId="77777777" w:rsidR="004556E2" w:rsidRPr="00E0046F" w:rsidRDefault="004556E2" w:rsidP="004556E2">
      <w:pPr>
        <w:spacing w:line="29" w:lineRule="exact"/>
        <w:rPr>
          <w:rFonts w:eastAsia="Symbol"/>
          <w:sz w:val="24"/>
          <w:szCs w:val="24"/>
        </w:rPr>
      </w:pPr>
    </w:p>
    <w:p w14:paraId="424350D7" w14:textId="77777777" w:rsidR="004556E2" w:rsidRPr="00E0046F" w:rsidRDefault="004556E2" w:rsidP="004556E2">
      <w:pPr>
        <w:numPr>
          <w:ilvl w:val="0"/>
          <w:numId w:val="1"/>
        </w:numPr>
        <w:tabs>
          <w:tab w:val="left" w:pos="980"/>
        </w:tabs>
        <w:spacing w:line="237" w:lineRule="auto"/>
        <w:ind w:left="980" w:right="100" w:hanging="358"/>
        <w:rPr>
          <w:rFonts w:eastAsia="Symbol"/>
          <w:sz w:val="24"/>
          <w:szCs w:val="24"/>
        </w:rPr>
      </w:pPr>
      <w:r w:rsidRPr="00E0046F">
        <w:rPr>
          <w:rFonts w:eastAsia="Times New Roman"/>
          <w:sz w:val="24"/>
          <w:szCs w:val="24"/>
        </w:rPr>
        <w:t>Устава государственного казенного общеобразовательного учреждения школа-интернат для глухих детей г. Владикавказа</w:t>
      </w:r>
    </w:p>
    <w:p w14:paraId="2B812432" w14:textId="77777777" w:rsidR="004556E2" w:rsidRPr="00E0046F" w:rsidRDefault="00210999" w:rsidP="004556E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pict w14:anchorId="4E8C37F0">
          <v:rect id="Shape 2" o:spid="_x0000_s1026" style="position:absolute;margin-left:29.65pt;margin-top:-28pt;width:452.85pt;height:28.5pt;z-index:-25165875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fcfcfc" stroked="f"/>
        </w:pict>
      </w:r>
    </w:p>
    <w:p w14:paraId="14564EB6" w14:textId="77777777" w:rsidR="004556E2" w:rsidRPr="00E0046F" w:rsidRDefault="004556E2" w:rsidP="004556E2">
      <w:pPr>
        <w:spacing w:line="192" w:lineRule="exact"/>
        <w:rPr>
          <w:sz w:val="24"/>
          <w:szCs w:val="24"/>
        </w:rPr>
      </w:pPr>
    </w:p>
    <w:p w14:paraId="4E16469A" w14:textId="77777777" w:rsidR="004556E2" w:rsidRPr="00B27FCB" w:rsidRDefault="004556E2" w:rsidP="004556E2">
      <w:pPr>
        <w:numPr>
          <w:ilvl w:val="0"/>
          <w:numId w:val="1"/>
        </w:numPr>
        <w:tabs>
          <w:tab w:val="left" w:pos="980"/>
        </w:tabs>
        <w:spacing w:line="237" w:lineRule="auto"/>
        <w:ind w:left="980" w:right="100" w:hanging="358"/>
        <w:rPr>
          <w:rFonts w:eastAsia="Symbol"/>
          <w:sz w:val="24"/>
          <w:szCs w:val="24"/>
        </w:rPr>
      </w:pPr>
      <w:r w:rsidRPr="00E0046F">
        <w:rPr>
          <w:rFonts w:eastAsia="Times New Roman"/>
          <w:sz w:val="24"/>
          <w:szCs w:val="24"/>
        </w:rPr>
        <w:t>Предлагаемая адаптированная основная общеобразовательная программа подготовлена в соответствии с образовательным стандартом по географии и реализует Федеральный компонент основного общего образования по географии в Уставе</w:t>
      </w:r>
      <w:r>
        <w:rPr>
          <w:rFonts w:eastAsia="Times New Roman"/>
          <w:sz w:val="24"/>
          <w:szCs w:val="24"/>
        </w:rPr>
        <w:t xml:space="preserve"> </w:t>
      </w:r>
      <w:r w:rsidRPr="00B27FCB">
        <w:rPr>
          <w:bCs/>
          <w:sz w:val="27"/>
          <w:szCs w:val="28"/>
        </w:rPr>
        <w:t>ГБОУ " КРОЦ для детей с нарушениями слуха и зрения"</w:t>
      </w:r>
    </w:p>
    <w:p w14:paraId="479F5B69" w14:textId="77777777" w:rsidR="004556E2" w:rsidRPr="00B27FCB" w:rsidRDefault="004556E2" w:rsidP="004556E2">
      <w:pPr>
        <w:spacing w:line="237" w:lineRule="auto"/>
        <w:ind w:left="260" w:right="240" w:firstLine="708"/>
        <w:rPr>
          <w:sz w:val="24"/>
          <w:szCs w:val="24"/>
        </w:rPr>
      </w:pPr>
    </w:p>
    <w:p w14:paraId="4782A056" w14:textId="77777777" w:rsidR="004556E2" w:rsidRDefault="004556E2" w:rsidP="004556E2">
      <w:pPr>
        <w:spacing w:line="236" w:lineRule="auto"/>
        <w:ind w:left="260" w:right="60" w:firstLine="708"/>
        <w:rPr>
          <w:sz w:val="20"/>
          <w:szCs w:val="20"/>
        </w:rPr>
      </w:pPr>
      <w:r w:rsidRPr="00E0046F">
        <w:rPr>
          <w:rFonts w:eastAsia="Times New Roman"/>
          <w:sz w:val="24"/>
          <w:szCs w:val="24"/>
        </w:rPr>
        <w:t>Программа адаптирована для обучения глухих</w:t>
      </w:r>
      <w:r>
        <w:rPr>
          <w:rFonts w:eastAsia="Times New Roman"/>
          <w:sz w:val="24"/>
          <w:szCs w:val="24"/>
        </w:rPr>
        <w:t xml:space="preserve"> детей с учетом особенностей их психофизического развития, индивидуальных возможностей, обеспечивающая коррекцию нарушений развития и социальную адаптацию</w:t>
      </w:r>
    </w:p>
    <w:p w14:paraId="794DF13C" w14:textId="77777777" w:rsidR="004556E2" w:rsidRDefault="004556E2" w:rsidP="004556E2">
      <w:pPr>
        <w:spacing w:line="14" w:lineRule="exact"/>
        <w:rPr>
          <w:sz w:val="20"/>
          <w:szCs w:val="20"/>
        </w:rPr>
      </w:pPr>
    </w:p>
    <w:p w14:paraId="3E2C7D83" w14:textId="77777777" w:rsidR="004556E2" w:rsidRDefault="004556E2" w:rsidP="004556E2">
      <w:pPr>
        <w:spacing w:line="23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Актуальность разработки программы заключается в необходимости приведения со-держания образования в соответствие с возрастными особенностями подросткового периода и психофизическими особенностями глухих учащихся.</w:t>
      </w:r>
    </w:p>
    <w:p w14:paraId="4BD7E806" w14:textId="77777777" w:rsidR="004556E2" w:rsidRDefault="004556E2" w:rsidP="004556E2">
      <w:pPr>
        <w:spacing w:line="14" w:lineRule="exact"/>
        <w:rPr>
          <w:sz w:val="20"/>
          <w:szCs w:val="20"/>
        </w:rPr>
      </w:pPr>
    </w:p>
    <w:p w14:paraId="34ED1B6D" w14:textId="77777777" w:rsidR="004556E2" w:rsidRDefault="004556E2" w:rsidP="004556E2">
      <w:pPr>
        <w:spacing w:line="236" w:lineRule="auto"/>
        <w:ind w:left="260" w:right="140" w:firstLine="679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Цель курса </w:t>
      </w:r>
      <w:r>
        <w:rPr>
          <w:rFonts w:eastAsia="Times New Roman"/>
          <w:sz w:val="24"/>
          <w:szCs w:val="24"/>
        </w:rPr>
        <w:t>–усвоение минимума содержания основных образовательных программ основного общего образования по географии, достижение требований к уровню подготовки выпускников основной школы, предусмотренных федеральным компонентом Государственного стандарта основного общего образования</w:t>
      </w:r>
    </w:p>
    <w:p w14:paraId="0741F7FF" w14:textId="77777777" w:rsidR="004556E2" w:rsidRDefault="004556E2" w:rsidP="004556E2">
      <w:pPr>
        <w:spacing w:line="280" w:lineRule="exact"/>
        <w:rPr>
          <w:sz w:val="20"/>
          <w:szCs w:val="20"/>
        </w:rPr>
      </w:pPr>
    </w:p>
    <w:p w14:paraId="08D3AB7C" w14:textId="77777777" w:rsidR="004556E2" w:rsidRDefault="004556E2" w:rsidP="004556E2">
      <w:pPr>
        <w:ind w:left="8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Задачи курса:</w:t>
      </w:r>
    </w:p>
    <w:p w14:paraId="3B667037" w14:textId="77777777" w:rsidR="004556E2" w:rsidRDefault="004556E2" w:rsidP="004556E2">
      <w:pPr>
        <w:spacing w:line="12" w:lineRule="exact"/>
        <w:rPr>
          <w:sz w:val="20"/>
          <w:szCs w:val="20"/>
        </w:rPr>
      </w:pPr>
    </w:p>
    <w:p w14:paraId="63EBC259" w14:textId="77777777" w:rsidR="004556E2" w:rsidRDefault="004556E2" w:rsidP="004556E2">
      <w:pPr>
        <w:spacing w:line="234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Изучение географии на ступени основного общего образования направлено на достижение следующих целей:</w:t>
      </w:r>
    </w:p>
    <w:p w14:paraId="668BBE66" w14:textId="77777777" w:rsidR="004556E2" w:rsidRDefault="004556E2" w:rsidP="004556E2">
      <w:pPr>
        <w:spacing w:line="14" w:lineRule="exact"/>
        <w:rPr>
          <w:sz w:val="20"/>
          <w:szCs w:val="20"/>
        </w:rPr>
      </w:pPr>
    </w:p>
    <w:p w14:paraId="1A1448BE" w14:textId="77777777" w:rsidR="004556E2" w:rsidRDefault="004556E2" w:rsidP="004556E2">
      <w:pPr>
        <w:spacing w:line="237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- </w:t>
      </w:r>
      <w:r>
        <w:rPr>
          <w:rFonts w:eastAsia="Times New Roman"/>
          <w:b/>
          <w:bCs/>
          <w:sz w:val="24"/>
          <w:szCs w:val="24"/>
        </w:rPr>
        <w:t>освоение знаний</w:t>
      </w:r>
      <w:r>
        <w:rPr>
          <w:rFonts w:eastAsia="Times New Roman"/>
          <w:sz w:val="24"/>
          <w:szCs w:val="24"/>
        </w:rPr>
        <w:t xml:space="preserve"> об основных географических понятиях, географических особенностях природы, населения и хозяйства разных территорий; о России во всем ее географическом разнообразии и целостности; об окружающей среде, путях ее сохранения и рационального использования;</w:t>
      </w:r>
    </w:p>
    <w:p w14:paraId="173753E7" w14:textId="77777777" w:rsidR="004556E2" w:rsidRDefault="004556E2" w:rsidP="004556E2">
      <w:pPr>
        <w:spacing w:line="14" w:lineRule="exact"/>
        <w:rPr>
          <w:sz w:val="20"/>
          <w:szCs w:val="20"/>
        </w:rPr>
      </w:pPr>
    </w:p>
    <w:p w14:paraId="409A8535" w14:textId="77777777" w:rsidR="004556E2" w:rsidRDefault="004556E2" w:rsidP="004556E2">
      <w:pPr>
        <w:spacing w:line="237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- </w:t>
      </w:r>
      <w:r>
        <w:rPr>
          <w:rFonts w:eastAsia="Times New Roman"/>
          <w:b/>
          <w:bCs/>
          <w:sz w:val="24"/>
          <w:szCs w:val="24"/>
        </w:rPr>
        <w:t>овладение умениями</w:t>
      </w:r>
      <w:r>
        <w:rPr>
          <w:rFonts w:eastAsia="Times New Roman"/>
          <w:sz w:val="24"/>
          <w:szCs w:val="24"/>
        </w:rPr>
        <w:t xml:space="preserve"> ориентироваться на местности; использовать один из "языков" международного общения - географическую карту, статистические материалы, современные геоинформационные технологии для поиска, интерпретации и демонстрации различных географических данных; применять географические знания для объяснения и оценки разнообразных явлений и процессов;</w:t>
      </w:r>
    </w:p>
    <w:p w14:paraId="02F51641" w14:textId="77777777" w:rsidR="004556E2" w:rsidRDefault="004556E2" w:rsidP="004556E2">
      <w:pPr>
        <w:spacing w:line="5" w:lineRule="exact"/>
        <w:rPr>
          <w:sz w:val="20"/>
          <w:szCs w:val="20"/>
        </w:rPr>
      </w:pPr>
    </w:p>
    <w:p w14:paraId="0F63607B" w14:textId="77777777" w:rsidR="004556E2" w:rsidRDefault="004556E2" w:rsidP="004556E2">
      <w:pPr>
        <w:numPr>
          <w:ilvl w:val="1"/>
          <w:numId w:val="2"/>
        </w:numPr>
        <w:tabs>
          <w:tab w:val="left" w:pos="960"/>
        </w:tabs>
        <w:ind w:left="960" w:hanging="1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познавательных интересов, интеллектуальных и творческих способностей</w:t>
      </w:r>
    </w:p>
    <w:p w14:paraId="7279103F" w14:textId="77777777" w:rsidR="004556E2" w:rsidRDefault="004556E2" w:rsidP="004556E2">
      <w:pPr>
        <w:spacing w:line="12" w:lineRule="exact"/>
        <w:rPr>
          <w:rFonts w:eastAsia="Times New Roman"/>
          <w:sz w:val="24"/>
          <w:szCs w:val="24"/>
        </w:rPr>
      </w:pPr>
    </w:p>
    <w:p w14:paraId="29712F42" w14:textId="77777777" w:rsidR="004556E2" w:rsidRPr="00605CCB" w:rsidRDefault="004556E2" w:rsidP="004556E2">
      <w:pPr>
        <w:numPr>
          <w:ilvl w:val="0"/>
          <w:numId w:val="2"/>
        </w:numPr>
        <w:tabs>
          <w:tab w:val="left" w:pos="466"/>
        </w:tabs>
        <w:spacing w:line="234" w:lineRule="auto"/>
        <w:ind w:left="260" w:firstLine="2"/>
        <w:rPr>
          <w:rFonts w:eastAsia="Times New Roman"/>
          <w:sz w:val="24"/>
          <w:szCs w:val="24"/>
        </w:rPr>
      </w:pPr>
      <w:r w:rsidRPr="00605CCB">
        <w:rPr>
          <w:rFonts w:eastAsia="Times New Roman"/>
          <w:sz w:val="24"/>
          <w:szCs w:val="24"/>
        </w:rPr>
        <w:t>процессе наблюдений за состоянием окружающей среды, решения географических задач, самостоятельного приобретения новых знаний;</w:t>
      </w:r>
    </w:p>
    <w:p w14:paraId="762EBFE1" w14:textId="77777777" w:rsidR="004556E2" w:rsidRDefault="004556E2" w:rsidP="004556E2">
      <w:pPr>
        <w:numPr>
          <w:ilvl w:val="2"/>
          <w:numId w:val="2"/>
        </w:numPr>
        <w:tabs>
          <w:tab w:val="left" w:pos="1100"/>
        </w:tabs>
        <w:ind w:left="1100" w:hanging="13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применение географических знаний и умений </w:t>
      </w:r>
      <w:r>
        <w:rPr>
          <w:rFonts w:eastAsia="Times New Roman"/>
          <w:sz w:val="24"/>
          <w:szCs w:val="24"/>
        </w:rPr>
        <w:t xml:space="preserve">в повседневной жизни для </w:t>
      </w:r>
    </w:p>
    <w:p w14:paraId="7A8410D2" w14:textId="77777777" w:rsidR="004556E2" w:rsidRDefault="004556E2" w:rsidP="004556E2">
      <w:pPr>
        <w:ind w:left="260"/>
        <w:rPr>
          <w:rFonts w:eastAsia="Times New Roman"/>
        </w:rPr>
      </w:pPr>
      <w:r>
        <w:rPr>
          <w:rFonts w:eastAsia="Times New Roman"/>
          <w:sz w:val="24"/>
          <w:szCs w:val="24"/>
        </w:rPr>
        <w:t>сохранения окружающей среды и социально-ответственного поведения в ней; адаптации к условиям проживания на определенной территории; самостоятельного оценивания уровня безопасности окружающей среды как сферы жизнедеятельности.</w:t>
      </w:r>
    </w:p>
    <w:p w14:paraId="378652AF" w14:textId="77777777" w:rsidR="004556E2" w:rsidRDefault="004556E2" w:rsidP="004556E2">
      <w:pPr>
        <w:ind w:left="260"/>
        <w:rPr>
          <w:rFonts w:eastAsia="Times New Roman"/>
          <w:i/>
          <w:iCs/>
        </w:rPr>
      </w:pPr>
      <w:r>
        <w:rPr>
          <w:rFonts w:eastAsia="Times New Roman"/>
        </w:rPr>
        <w:t>Усвоение программы рассчитано на 408 часов</w:t>
      </w:r>
      <w:r>
        <w:rPr>
          <w:rFonts w:eastAsia="Times New Roman"/>
          <w:i/>
          <w:iCs/>
        </w:rPr>
        <w:t>:</w:t>
      </w:r>
    </w:p>
    <w:p w14:paraId="371EC9EF" w14:textId="77777777" w:rsidR="004556E2" w:rsidRDefault="004556E2" w:rsidP="004556E2">
      <w:pPr>
        <w:ind w:left="260"/>
        <w:rPr>
          <w:rFonts w:eastAsia="Times New Roman"/>
          <w:i/>
          <w:iCs/>
        </w:rPr>
      </w:pPr>
    </w:p>
    <w:p w14:paraId="33359ECE" w14:textId="77777777" w:rsidR="004556E2" w:rsidRDefault="004556E2" w:rsidP="004556E2">
      <w:pPr>
        <w:ind w:left="260"/>
        <w:rPr>
          <w:rFonts w:eastAsia="Times New Roman"/>
          <w:i/>
          <w:iCs/>
        </w:rPr>
      </w:pPr>
    </w:p>
    <w:p w14:paraId="2B1A1B88" w14:textId="77777777" w:rsidR="004556E2" w:rsidRDefault="004556E2" w:rsidP="004556E2">
      <w:pPr>
        <w:ind w:left="260"/>
        <w:rPr>
          <w:rFonts w:eastAsia="Times New Roman"/>
          <w:i/>
          <w:iCs/>
        </w:rPr>
      </w:pPr>
    </w:p>
    <w:p w14:paraId="239EE9F4" w14:textId="77777777" w:rsidR="004556E2" w:rsidRDefault="004556E2" w:rsidP="004556E2">
      <w:pPr>
        <w:ind w:left="260"/>
        <w:rPr>
          <w:sz w:val="20"/>
          <w:szCs w:val="20"/>
        </w:rPr>
      </w:pPr>
    </w:p>
    <w:tbl>
      <w:tblPr>
        <w:tblStyle w:val="a7"/>
        <w:tblW w:w="8856" w:type="dxa"/>
        <w:tblInd w:w="980" w:type="dxa"/>
        <w:tblLook w:val="04A0" w:firstRow="1" w:lastRow="0" w:firstColumn="1" w:lastColumn="0" w:noHBand="0" w:noVBand="1"/>
      </w:tblPr>
      <w:tblGrid>
        <w:gridCol w:w="971"/>
        <w:gridCol w:w="3544"/>
        <w:gridCol w:w="4341"/>
      </w:tblGrid>
      <w:tr w:rsidR="004556E2" w14:paraId="58E06D2B" w14:textId="77777777" w:rsidTr="00B7744C">
        <w:tc>
          <w:tcPr>
            <w:tcW w:w="971" w:type="dxa"/>
          </w:tcPr>
          <w:p w14:paraId="2281FC4D" w14:textId="77777777" w:rsidR="004556E2" w:rsidRPr="00CA723B" w:rsidRDefault="004556E2" w:rsidP="00B7744C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Класс</w:t>
            </w:r>
          </w:p>
        </w:tc>
        <w:tc>
          <w:tcPr>
            <w:tcW w:w="3544" w:type="dxa"/>
          </w:tcPr>
          <w:p w14:paraId="6FB8D476" w14:textId="77777777" w:rsidR="004556E2" w:rsidRPr="00CA723B" w:rsidRDefault="004556E2" w:rsidP="00B7744C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4341" w:type="dxa"/>
          </w:tcPr>
          <w:p w14:paraId="20BB9F71" w14:textId="77777777" w:rsidR="004556E2" w:rsidRPr="00CA723B" w:rsidRDefault="004556E2" w:rsidP="00B7744C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Общее количество часов</w:t>
            </w:r>
          </w:p>
        </w:tc>
      </w:tr>
      <w:tr w:rsidR="004556E2" w14:paraId="38D6528D" w14:textId="77777777" w:rsidTr="00B7744C">
        <w:tc>
          <w:tcPr>
            <w:tcW w:w="971" w:type="dxa"/>
          </w:tcPr>
          <w:p w14:paraId="34C8F086" w14:textId="77777777" w:rsidR="004556E2" w:rsidRPr="00CA723B" w:rsidRDefault="004556E2" w:rsidP="00B7744C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14:paraId="1BC01FB8" w14:textId="77777777" w:rsidR="004556E2" w:rsidRPr="00CA723B" w:rsidRDefault="004556E2" w:rsidP="00B7744C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41" w:type="dxa"/>
          </w:tcPr>
          <w:p w14:paraId="348DA3EC" w14:textId="77777777" w:rsidR="004556E2" w:rsidRPr="00CA723B" w:rsidRDefault="004556E2" w:rsidP="00B7744C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68</w:t>
            </w:r>
          </w:p>
        </w:tc>
      </w:tr>
      <w:tr w:rsidR="004556E2" w14:paraId="02C715B6" w14:textId="77777777" w:rsidTr="00B7744C">
        <w:tc>
          <w:tcPr>
            <w:tcW w:w="971" w:type="dxa"/>
          </w:tcPr>
          <w:p w14:paraId="1129BF72" w14:textId="77777777" w:rsidR="004556E2" w:rsidRPr="00CA723B" w:rsidRDefault="004556E2" w:rsidP="00B7744C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14:paraId="09A23230" w14:textId="77777777" w:rsidR="004556E2" w:rsidRPr="00CA723B" w:rsidRDefault="004556E2" w:rsidP="00B7744C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41" w:type="dxa"/>
          </w:tcPr>
          <w:p w14:paraId="2E6C10A3" w14:textId="77777777" w:rsidR="004556E2" w:rsidRPr="00CA723B" w:rsidRDefault="004556E2" w:rsidP="00B7744C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68</w:t>
            </w:r>
          </w:p>
        </w:tc>
      </w:tr>
      <w:tr w:rsidR="004556E2" w14:paraId="440816C8" w14:textId="77777777" w:rsidTr="00B7744C">
        <w:tc>
          <w:tcPr>
            <w:tcW w:w="971" w:type="dxa"/>
          </w:tcPr>
          <w:p w14:paraId="2A988816" w14:textId="77777777" w:rsidR="004556E2" w:rsidRPr="00CA723B" w:rsidRDefault="004556E2" w:rsidP="00B7744C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lastRenderedPageBreak/>
              <w:t>7</w:t>
            </w:r>
          </w:p>
        </w:tc>
        <w:tc>
          <w:tcPr>
            <w:tcW w:w="3544" w:type="dxa"/>
          </w:tcPr>
          <w:p w14:paraId="38A98AD6" w14:textId="77777777" w:rsidR="004556E2" w:rsidRPr="00CA723B" w:rsidRDefault="004556E2" w:rsidP="00B7744C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41" w:type="dxa"/>
          </w:tcPr>
          <w:p w14:paraId="5B40123A" w14:textId="77777777" w:rsidR="004556E2" w:rsidRPr="00CA723B" w:rsidRDefault="004556E2" w:rsidP="00B7744C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68</w:t>
            </w:r>
          </w:p>
        </w:tc>
      </w:tr>
      <w:tr w:rsidR="004556E2" w14:paraId="7AAC2824" w14:textId="77777777" w:rsidTr="00B7744C">
        <w:tc>
          <w:tcPr>
            <w:tcW w:w="971" w:type="dxa"/>
          </w:tcPr>
          <w:p w14:paraId="055EDD16" w14:textId="77777777" w:rsidR="004556E2" w:rsidRPr="00CA723B" w:rsidRDefault="004556E2" w:rsidP="00B7744C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14:paraId="23545415" w14:textId="77777777" w:rsidR="004556E2" w:rsidRPr="00CA723B" w:rsidRDefault="004556E2" w:rsidP="00B7744C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41" w:type="dxa"/>
          </w:tcPr>
          <w:p w14:paraId="752A8138" w14:textId="77777777" w:rsidR="004556E2" w:rsidRPr="00CA723B" w:rsidRDefault="004556E2" w:rsidP="00B7744C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68</w:t>
            </w:r>
          </w:p>
        </w:tc>
      </w:tr>
      <w:tr w:rsidR="004556E2" w14:paraId="541E5DF2" w14:textId="77777777" w:rsidTr="00B7744C">
        <w:tc>
          <w:tcPr>
            <w:tcW w:w="971" w:type="dxa"/>
          </w:tcPr>
          <w:p w14:paraId="398CF560" w14:textId="77777777" w:rsidR="004556E2" w:rsidRPr="00CA723B" w:rsidRDefault="004556E2" w:rsidP="00B7744C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14:paraId="6FAE26EF" w14:textId="77777777" w:rsidR="004556E2" w:rsidRPr="00CA723B" w:rsidRDefault="004556E2" w:rsidP="00B7744C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41" w:type="dxa"/>
          </w:tcPr>
          <w:p w14:paraId="07188E79" w14:textId="77777777" w:rsidR="004556E2" w:rsidRPr="00CA723B" w:rsidRDefault="004556E2" w:rsidP="00B7744C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68</w:t>
            </w:r>
          </w:p>
        </w:tc>
      </w:tr>
      <w:tr w:rsidR="004556E2" w14:paraId="6EAC3EE6" w14:textId="77777777" w:rsidTr="00B7744C">
        <w:tc>
          <w:tcPr>
            <w:tcW w:w="971" w:type="dxa"/>
          </w:tcPr>
          <w:p w14:paraId="2C06EA47" w14:textId="77777777" w:rsidR="004556E2" w:rsidRPr="00CA723B" w:rsidRDefault="004556E2" w:rsidP="00B7744C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14:paraId="205665B6" w14:textId="77777777" w:rsidR="004556E2" w:rsidRPr="00CA723B" w:rsidRDefault="004556E2" w:rsidP="00B7744C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41" w:type="dxa"/>
          </w:tcPr>
          <w:p w14:paraId="2D88A846" w14:textId="77777777" w:rsidR="004556E2" w:rsidRPr="00CA723B" w:rsidRDefault="004556E2" w:rsidP="00B7744C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68</w:t>
            </w:r>
          </w:p>
        </w:tc>
      </w:tr>
      <w:tr w:rsidR="004556E2" w14:paraId="05A43D69" w14:textId="77777777" w:rsidTr="00B7744C">
        <w:tc>
          <w:tcPr>
            <w:tcW w:w="971" w:type="dxa"/>
          </w:tcPr>
          <w:p w14:paraId="60F5E39B" w14:textId="77777777" w:rsidR="004556E2" w:rsidRPr="00CA723B" w:rsidRDefault="004556E2" w:rsidP="00B7744C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14:paraId="54299A6F" w14:textId="77777777" w:rsidR="004556E2" w:rsidRPr="00CA723B" w:rsidRDefault="004556E2" w:rsidP="00B7744C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41" w:type="dxa"/>
          </w:tcPr>
          <w:p w14:paraId="5B166818" w14:textId="77777777" w:rsidR="004556E2" w:rsidRPr="00CA723B" w:rsidRDefault="004556E2" w:rsidP="00B7744C">
            <w:pPr>
              <w:tabs>
                <w:tab w:val="left" w:pos="3158"/>
              </w:tabs>
              <w:spacing w:line="235" w:lineRule="auto"/>
              <w:rPr>
                <w:rFonts w:eastAsia="Times New Roman"/>
                <w:bCs/>
                <w:sz w:val="24"/>
                <w:szCs w:val="24"/>
              </w:rPr>
            </w:pPr>
            <w:r w:rsidRPr="00CA723B">
              <w:rPr>
                <w:rFonts w:eastAsia="Times New Roman"/>
                <w:bCs/>
                <w:sz w:val="24"/>
                <w:szCs w:val="24"/>
              </w:rPr>
              <w:t>68</w:t>
            </w:r>
          </w:p>
        </w:tc>
      </w:tr>
    </w:tbl>
    <w:p w14:paraId="08D48CB6" w14:textId="77777777" w:rsidR="004556E2" w:rsidRDefault="004556E2" w:rsidP="004556E2">
      <w:pPr>
        <w:tabs>
          <w:tab w:val="left" w:pos="3158"/>
        </w:tabs>
        <w:spacing w:line="235" w:lineRule="auto"/>
        <w:ind w:left="98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ab/>
      </w:r>
    </w:p>
    <w:p w14:paraId="5D26D1FF" w14:textId="77777777" w:rsidR="004556E2" w:rsidRDefault="004556E2" w:rsidP="004556E2">
      <w:pPr>
        <w:spacing w:line="235" w:lineRule="auto"/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1.2. Психофизические особенности глухих учащихся</w:t>
      </w:r>
    </w:p>
    <w:p w14:paraId="35530019" w14:textId="77777777" w:rsidR="004556E2" w:rsidRDefault="004556E2" w:rsidP="004556E2">
      <w:pPr>
        <w:spacing w:line="8" w:lineRule="exact"/>
        <w:rPr>
          <w:sz w:val="20"/>
          <w:szCs w:val="20"/>
        </w:rPr>
      </w:pPr>
    </w:p>
    <w:p w14:paraId="4C379E77" w14:textId="77777777" w:rsidR="004556E2" w:rsidRDefault="004556E2" w:rsidP="004556E2">
      <w:pPr>
        <w:numPr>
          <w:ilvl w:val="0"/>
          <w:numId w:val="3"/>
        </w:numPr>
        <w:tabs>
          <w:tab w:val="left" w:pos="1220"/>
        </w:tabs>
        <w:spacing w:line="238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категории глухих относятся дети cо стойким двусторонним нарушением слуха, при котором при врожденной или рано возникшей (до овладения речью) глухоте естественный ход развития словесной речи оказывается невозможным; без специальной систематической психолого-педагогической помощи весь дальнейший путь психофизического развития становится весьма своеобразным, существенно ограничивается социальная адаптация.</w:t>
      </w:r>
    </w:p>
    <w:p w14:paraId="0CC71DD7" w14:textId="77777777" w:rsidR="004556E2" w:rsidRDefault="004556E2" w:rsidP="004556E2">
      <w:pPr>
        <w:spacing w:line="14" w:lineRule="exact"/>
        <w:rPr>
          <w:rFonts w:eastAsia="Times New Roman"/>
          <w:sz w:val="24"/>
          <w:szCs w:val="24"/>
        </w:rPr>
      </w:pPr>
    </w:p>
    <w:p w14:paraId="4DD07614" w14:textId="77777777" w:rsidR="004556E2" w:rsidRDefault="004556E2" w:rsidP="004556E2">
      <w:pPr>
        <w:spacing w:line="238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Наиболее полноценное развитие глухих детей достигается при раннем (с первых месяцев жизни) выявлении нарушений слуха, слухопротезировании и комплексном медико-психолого-педагогическом сопровождении сразу после установления диагноза, обеспечении качественного образования на всех его ступенях с учетом структуры нарушения, уровня общего и речевого развития, индивидуальных особенностей и возможностей каждого ребенка.</w:t>
      </w:r>
    </w:p>
    <w:p w14:paraId="514EC737" w14:textId="77777777" w:rsidR="004556E2" w:rsidRDefault="004556E2" w:rsidP="004556E2">
      <w:pPr>
        <w:spacing w:line="1" w:lineRule="exact"/>
        <w:rPr>
          <w:rFonts w:eastAsia="Times New Roman"/>
          <w:sz w:val="24"/>
          <w:szCs w:val="24"/>
        </w:rPr>
      </w:pPr>
    </w:p>
    <w:p w14:paraId="563D5CAD" w14:textId="77777777" w:rsidR="004556E2" w:rsidRDefault="004556E2" w:rsidP="004556E2">
      <w:pPr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Глухие обучающиеся - это неоднородная по составу группа детей, включающая:</w:t>
      </w:r>
    </w:p>
    <w:p w14:paraId="0B192E92" w14:textId="77777777" w:rsidR="004556E2" w:rsidRDefault="004556E2" w:rsidP="004556E2">
      <w:pPr>
        <w:spacing w:line="12" w:lineRule="exact"/>
        <w:rPr>
          <w:rFonts w:eastAsia="Times New Roman"/>
          <w:sz w:val="24"/>
          <w:szCs w:val="24"/>
        </w:rPr>
      </w:pPr>
    </w:p>
    <w:p w14:paraId="601C42B8" w14:textId="77777777" w:rsidR="004556E2" w:rsidRDefault="004556E2" w:rsidP="004556E2">
      <w:pPr>
        <w:spacing w:line="238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глухих обучающихся, которые достигают к моменту поступления в школу уровня общего и речевого развития, близкого возрастной норме, чему способствует ранняя комплексная медико-психолого-педагогическая помощь и качественное дошкольное образование, имеют положительный опыта общения со слышащими сверстниками, могут при специальной психолого-педагогической помощи получать образование, сопоставимое по конечным достижениям с образованием слышащих нормально развивающихся сверстников, находясь в их среде и в те же календарные сроки;</w:t>
      </w:r>
    </w:p>
    <w:p w14:paraId="37388913" w14:textId="77777777" w:rsidR="004556E2" w:rsidRDefault="004556E2" w:rsidP="004556E2">
      <w:pPr>
        <w:spacing w:line="16" w:lineRule="exact"/>
        <w:rPr>
          <w:rFonts w:eastAsia="Times New Roman"/>
          <w:sz w:val="24"/>
          <w:szCs w:val="24"/>
        </w:rPr>
      </w:pPr>
    </w:p>
    <w:p w14:paraId="0EEF7DE4" w14:textId="77777777" w:rsidR="004556E2" w:rsidRDefault="004556E2" w:rsidP="004556E2">
      <w:pPr>
        <w:spacing w:line="236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глухих обучающихся, не имеющих дополнительных ограничений здоровья, пре-пятствующих получению образования, сопоставимого по итоговым достижениям с образованием слышащих сверстников, но в пролонгированные календарные сроки.</w:t>
      </w:r>
    </w:p>
    <w:p w14:paraId="14BD3B18" w14:textId="77777777" w:rsidR="004556E2" w:rsidRDefault="004556E2" w:rsidP="004556E2">
      <w:pPr>
        <w:spacing w:line="13" w:lineRule="exact"/>
        <w:rPr>
          <w:rFonts w:eastAsia="Times New Roman"/>
          <w:sz w:val="24"/>
          <w:szCs w:val="24"/>
        </w:rPr>
      </w:pPr>
    </w:p>
    <w:p w14:paraId="3A90C217" w14:textId="77777777" w:rsidR="004556E2" w:rsidRDefault="004556E2" w:rsidP="004556E2">
      <w:pPr>
        <w:spacing w:line="234" w:lineRule="auto"/>
        <w:ind w:left="26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глухих обучающихся с умственной отсталостью ( умеренной, тяжелой, глубокой), тяжелыми и множественными нарушениями развития.</w:t>
      </w:r>
    </w:p>
    <w:p w14:paraId="5E72B2F0" w14:textId="77777777" w:rsidR="004556E2" w:rsidRDefault="004556E2" w:rsidP="004556E2">
      <w:pPr>
        <w:spacing w:line="14" w:lineRule="exact"/>
        <w:rPr>
          <w:rFonts w:eastAsia="Times New Roman"/>
          <w:sz w:val="24"/>
          <w:szCs w:val="24"/>
        </w:rPr>
      </w:pPr>
    </w:p>
    <w:p w14:paraId="71477F12" w14:textId="77777777" w:rsidR="004556E2" w:rsidRDefault="004556E2" w:rsidP="004556E2">
      <w:pPr>
        <w:spacing w:line="237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Особые образовательные потребности различаются у глухих детей разных категорий, определяют особую логику построения учебного процесса, находят своѐ отражение в структуре и содержании образования. Наряду с этим можно выделить особые по своему характеру потребности, свойственные всем обучающимся с ограниченными возможностями:</w:t>
      </w:r>
    </w:p>
    <w:p w14:paraId="5EE2C63B" w14:textId="77777777" w:rsidR="004556E2" w:rsidRDefault="004556E2" w:rsidP="004556E2">
      <w:pPr>
        <w:spacing w:line="17" w:lineRule="exact"/>
        <w:rPr>
          <w:rFonts w:eastAsia="Times New Roman"/>
          <w:sz w:val="24"/>
          <w:szCs w:val="24"/>
        </w:rPr>
      </w:pPr>
    </w:p>
    <w:p w14:paraId="3CDBA677" w14:textId="77777777" w:rsidR="004556E2" w:rsidRDefault="004556E2" w:rsidP="004556E2">
      <w:pPr>
        <w:spacing w:line="233" w:lineRule="auto"/>
        <w:ind w:left="26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• специальное обучение должно начинаться сразу после выявления первичного нарушения развития;</w:t>
      </w:r>
    </w:p>
    <w:p w14:paraId="518E05AF" w14:textId="77777777" w:rsidR="004556E2" w:rsidRDefault="004556E2" w:rsidP="004556E2">
      <w:pPr>
        <w:spacing w:line="13" w:lineRule="exact"/>
        <w:rPr>
          <w:rFonts w:eastAsia="Times New Roman"/>
          <w:sz w:val="24"/>
          <w:szCs w:val="24"/>
        </w:rPr>
      </w:pPr>
    </w:p>
    <w:p w14:paraId="507CFE56" w14:textId="77777777" w:rsidR="004556E2" w:rsidRDefault="004556E2" w:rsidP="004556E2">
      <w:pPr>
        <w:spacing w:line="237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• следует обеспечить особую пространственную и временную организацию образовательной среды, в том числе с учетом дополнительных нарушений здоровья глухих обучающихся, а также использование разных типов звукоусиливающей аппаратуры (коллективного и индивидуального пользования) в ходе всего образовательно-коррекционного процесса;</w:t>
      </w:r>
    </w:p>
    <w:p w14:paraId="66361B6E" w14:textId="77777777" w:rsidR="004556E2" w:rsidRDefault="004556E2" w:rsidP="004556E2">
      <w:pPr>
        <w:spacing w:line="17" w:lineRule="exact"/>
        <w:rPr>
          <w:rFonts w:eastAsia="Times New Roman"/>
          <w:sz w:val="24"/>
          <w:szCs w:val="24"/>
        </w:rPr>
      </w:pPr>
    </w:p>
    <w:p w14:paraId="44C74445" w14:textId="77777777" w:rsidR="004556E2" w:rsidRPr="00E0046F" w:rsidRDefault="004556E2" w:rsidP="004556E2">
      <w:pPr>
        <w:spacing w:line="236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• требуется введение в содержание обучения специальных разделов учебных дисциплин и специальных предметов, не присутствующих в Программе, адресованной нормально развивающимся сверстникам;</w:t>
      </w:r>
    </w:p>
    <w:p w14:paraId="2B92E7D4" w14:textId="77777777" w:rsidR="004556E2" w:rsidRDefault="004556E2" w:rsidP="004556E2">
      <w:pPr>
        <w:numPr>
          <w:ilvl w:val="1"/>
          <w:numId w:val="4"/>
        </w:numPr>
        <w:tabs>
          <w:tab w:val="left" w:pos="1148"/>
        </w:tabs>
        <w:spacing w:line="236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необходимо обеспечение непрерывности коррекционно-развивающего процесса, реализуемого, как через содержание образовательных областей и внеурочной деятельности, так и через специальные занятия коррекционно-развивающей области;</w:t>
      </w:r>
    </w:p>
    <w:p w14:paraId="3DD484E9" w14:textId="77777777" w:rsidR="004556E2" w:rsidRDefault="004556E2" w:rsidP="004556E2">
      <w:pPr>
        <w:spacing w:line="14" w:lineRule="exact"/>
        <w:rPr>
          <w:rFonts w:eastAsia="Times New Roman"/>
          <w:sz w:val="24"/>
          <w:szCs w:val="24"/>
        </w:rPr>
      </w:pPr>
    </w:p>
    <w:p w14:paraId="1CFBB0C5" w14:textId="77777777" w:rsidR="004556E2" w:rsidRDefault="004556E2" w:rsidP="004556E2">
      <w:pPr>
        <w:numPr>
          <w:ilvl w:val="1"/>
          <w:numId w:val="4"/>
        </w:numPr>
        <w:tabs>
          <w:tab w:val="left" w:pos="1124"/>
        </w:tabs>
        <w:spacing w:line="236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необходимо использование специальных методов, приѐмов и средств обучения (в том числе специализированных компьютерных технологий), обеспечивающих реализацию «обходных путей» обучения;</w:t>
      </w:r>
    </w:p>
    <w:p w14:paraId="7EB92C09" w14:textId="77777777" w:rsidR="004556E2" w:rsidRDefault="004556E2" w:rsidP="004556E2">
      <w:pPr>
        <w:spacing w:line="1" w:lineRule="exact"/>
        <w:rPr>
          <w:rFonts w:eastAsia="Times New Roman"/>
          <w:sz w:val="24"/>
          <w:szCs w:val="24"/>
        </w:rPr>
      </w:pPr>
    </w:p>
    <w:p w14:paraId="20DB577F" w14:textId="77777777" w:rsidR="004556E2" w:rsidRDefault="004556E2" w:rsidP="004556E2">
      <w:pPr>
        <w:numPr>
          <w:ilvl w:val="1"/>
          <w:numId w:val="4"/>
        </w:numPr>
        <w:tabs>
          <w:tab w:val="left" w:pos="1120"/>
        </w:tabs>
        <w:ind w:left="1120" w:hanging="1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необходима индивидуализация обучения глухих детей с учетом их возможностей</w:t>
      </w:r>
    </w:p>
    <w:p w14:paraId="19B8714A" w14:textId="77777777" w:rsidR="004556E2" w:rsidRDefault="004556E2" w:rsidP="004556E2">
      <w:pPr>
        <w:numPr>
          <w:ilvl w:val="0"/>
          <w:numId w:val="4"/>
        </w:numPr>
        <w:tabs>
          <w:tab w:val="left" w:pos="460"/>
        </w:tabs>
        <w:ind w:left="460" w:hanging="19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особых образовательных потребностей;</w:t>
      </w:r>
    </w:p>
    <w:p w14:paraId="53DEE8AB" w14:textId="77777777" w:rsidR="004556E2" w:rsidRDefault="004556E2" w:rsidP="004556E2">
      <w:pPr>
        <w:spacing w:line="12" w:lineRule="exact"/>
        <w:rPr>
          <w:rFonts w:eastAsia="Times New Roman"/>
          <w:sz w:val="24"/>
          <w:szCs w:val="24"/>
        </w:rPr>
      </w:pPr>
    </w:p>
    <w:p w14:paraId="2990B839" w14:textId="77777777" w:rsidR="004556E2" w:rsidRDefault="004556E2" w:rsidP="004556E2">
      <w:pPr>
        <w:numPr>
          <w:ilvl w:val="1"/>
          <w:numId w:val="4"/>
        </w:numPr>
        <w:tabs>
          <w:tab w:val="left" w:pos="1126"/>
        </w:tabs>
        <w:spacing w:line="234" w:lineRule="auto"/>
        <w:ind w:left="980" w:hanging="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необходимо максимальное расширение образовательного пространства – выход за пределы образовательной организации;</w:t>
      </w:r>
    </w:p>
    <w:p w14:paraId="2FF81CDA" w14:textId="77777777" w:rsidR="004556E2" w:rsidRDefault="004556E2" w:rsidP="004556E2">
      <w:pPr>
        <w:spacing w:line="13" w:lineRule="exact"/>
        <w:rPr>
          <w:rFonts w:eastAsia="Times New Roman"/>
          <w:sz w:val="24"/>
          <w:szCs w:val="24"/>
        </w:rPr>
      </w:pPr>
    </w:p>
    <w:p w14:paraId="5C77AF3C" w14:textId="77777777" w:rsidR="004556E2" w:rsidRDefault="004556E2" w:rsidP="004556E2">
      <w:pPr>
        <w:numPr>
          <w:ilvl w:val="1"/>
          <w:numId w:val="4"/>
        </w:numPr>
        <w:tabs>
          <w:tab w:val="left" w:pos="1119"/>
        </w:tabs>
        <w:spacing w:line="237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следует обеспечить взаимодействие всех участников образовательного процесса с целью реализации единых подходов в решении образовательно-коррекционных задач, специальную психолого-педагогическую поддержку семье, воспитывающей глухого ребенка.</w:t>
      </w:r>
    </w:p>
    <w:p w14:paraId="768A7B0B" w14:textId="77777777" w:rsidR="004556E2" w:rsidRDefault="004556E2" w:rsidP="004556E2">
      <w:pPr>
        <w:spacing w:line="14" w:lineRule="exact"/>
        <w:rPr>
          <w:rFonts w:eastAsia="Times New Roman"/>
          <w:sz w:val="24"/>
          <w:szCs w:val="24"/>
        </w:rPr>
      </w:pPr>
    </w:p>
    <w:p w14:paraId="399F4491" w14:textId="77777777" w:rsidR="004556E2" w:rsidRDefault="004556E2" w:rsidP="004556E2">
      <w:pPr>
        <w:spacing w:line="234" w:lineRule="auto"/>
        <w:ind w:left="26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Принципиальное значение имеет удовлетворение особых образовательных потребностей глухих детей, включая:</w:t>
      </w:r>
    </w:p>
    <w:p w14:paraId="2E1633FC" w14:textId="77777777" w:rsidR="004556E2" w:rsidRDefault="004556E2" w:rsidP="004556E2">
      <w:pPr>
        <w:spacing w:line="13" w:lineRule="exact"/>
        <w:rPr>
          <w:rFonts w:eastAsia="Times New Roman"/>
          <w:sz w:val="24"/>
          <w:szCs w:val="24"/>
        </w:rPr>
      </w:pPr>
    </w:p>
    <w:p w14:paraId="24D52510" w14:textId="77777777" w:rsidR="004556E2" w:rsidRDefault="004556E2" w:rsidP="004556E2">
      <w:pPr>
        <w:numPr>
          <w:ilvl w:val="2"/>
          <w:numId w:val="4"/>
        </w:numPr>
        <w:tabs>
          <w:tab w:val="left" w:pos="1244"/>
        </w:tabs>
        <w:spacing w:line="234" w:lineRule="auto"/>
        <w:ind w:left="260" w:firstLine="77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увеличение сроков освоения адаптированной основной образовательной программы (срок получение основного общего образования увеличен на 1 год)</w:t>
      </w:r>
    </w:p>
    <w:p w14:paraId="1FFB9A7A" w14:textId="77777777" w:rsidR="004556E2" w:rsidRDefault="004556E2" w:rsidP="004556E2">
      <w:pPr>
        <w:spacing w:line="13" w:lineRule="exact"/>
        <w:rPr>
          <w:rFonts w:eastAsia="Times New Roman"/>
          <w:sz w:val="24"/>
          <w:szCs w:val="24"/>
        </w:rPr>
      </w:pPr>
    </w:p>
    <w:p w14:paraId="1261EEA0" w14:textId="77777777" w:rsidR="004556E2" w:rsidRDefault="004556E2" w:rsidP="004556E2">
      <w:pPr>
        <w:numPr>
          <w:ilvl w:val="1"/>
          <w:numId w:val="4"/>
        </w:numPr>
        <w:tabs>
          <w:tab w:val="left" w:pos="1131"/>
        </w:tabs>
        <w:spacing w:line="237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условия обучения, обеспечивающие деловую и эмоционально комфортную атмосферу, способствующую качественному образованию и личностному развитию обучающихся, формированию активного сотрудничества детей в разных видах учебной и внеурочной деятельности, расширению их социального опыта, взаимодействия со взрослыми</w:t>
      </w:r>
    </w:p>
    <w:p w14:paraId="520C1B5C" w14:textId="77777777" w:rsidR="004556E2" w:rsidRDefault="004556E2" w:rsidP="004556E2">
      <w:pPr>
        <w:spacing w:line="13" w:lineRule="exact"/>
        <w:rPr>
          <w:rFonts w:eastAsia="Times New Roman"/>
          <w:sz w:val="24"/>
          <w:szCs w:val="24"/>
        </w:rPr>
      </w:pPr>
    </w:p>
    <w:p w14:paraId="35826AD8" w14:textId="77777777" w:rsidR="004556E2" w:rsidRDefault="004556E2" w:rsidP="004556E2">
      <w:pPr>
        <w:numPr>
          <w:ilvl w:val="0"/>
          <w:numId w:val="4"/>
        </w:numPr>
        <w:tabs>
          <w:tab w:val="left" w:pos="471"/>
        </w:tabs>
        <w:spacing w:line="234" w:lineRule="auto"/>
        <w:ind w:left="26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сверстниками, в том числе, имеющими нормальный слух; постепенное расширение образовательного пространства, выходящего за пределы образовательной организации;</w:t>
      </w:r>
    </w:p>
    <w:p w14:paraId="6749B2D0" w14:textId="77777777" w:rsidR="004556E2" w:rsidRDefault="004556E2" w:rsidP="004556E2">
      <w:pPr>
        <w:spacing w:line="13" w:lineRule="exact"/>
        <w:rPr>
          <w:rFonts w:eastAsia="Times New Roman"/>
          <w:sz w:val="24"/>
          <w:szCs w:val="24"/>
        </w:rPr>
      </w:pPr>
    </w:p>
    <w:p w14:paraId="115DC74F" w14:textId="77777777" w:rsidR="004556E2" w:rsidRDefault="004556E2" w:rsidP="004556E2">
      <w:pPr>
        <w:numPr>
          <w:ilvl w:val="2"/>
          <w:numId w:val="4"/>
        </w:numPr>
        <w:tabs>
          <w:tab w:val="left" w:pos="1189"/>
        </w:tabs>
        <w:spacing w:line="234" w:lineRule="auto"/>
        <w:ind w:left="260" w:firstLine="77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постановка и реализация на общеобразовательных уроках и в процессе внеурочной деятельности целевых установок, направленных на коррекцию отклонений в развитии</w:t>
      </w:r>
    </w:p>
    <w:p w14:paraId="55B3CAD5" w14:textId="77777777" w:rsidR="004556E2" w:rsidRDefault="004556E2" w:rsidP="004556E2">
      <w:pPr>
        <w:spacing w:line="14" w:lineRule="exact"/>
        <w:rPr>
          <w:rFonts w:eastAsia="Times New Roman"/>
          <w:sz w:val="24"/>
          <w:szCs w:val="24"/>
        </w:rPr>
      </w:pPr>
    </w:p>
    <w:p w14:paraId="6D7942DD" w14:textId="77777777" w:rsidR="004556E2" w:rsidRDefault="004556E2" w:rsidP="004556E2">
      <w:pPr>
        <w:numPr>
          <w:ilvl w:val="0"/>
          <w:numId w:val="4"/>
        </w:numPr>
        <w:tabs>
          <w:tab w:val="left" w:pos="468"/>
        </w:tabs>
        <w:spacing w:line="236" w:lineRule="auto"/>
        <w:ind w:left="260" w:firstLine="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профилактику возникновения вторичных отклонений; создание условий для развития у обучающихся инициативы, познавательной активности, в том числе за счет привлечения к участию в различных (доступных) видах деятельности;</w:t>
      </w:r>
    </w:p>
    <w:p w14:paraId="6007114B" w14:textId="77777777" w:rsidR="004556E2" w:rsidRDefault="004556E2" w:rsidP="004556E2">
      <w:pPr>
        <w:spacing w:line="13" w:lineRule="exact"/>
        <w:rPr>
          <w:rFonts w:eastAsia="Times New Roman"/>
          <w:sz w:val="24"/>
          <w:szCs w:val="24"/>
        </w:rPr>
      </w:pPr>
    </w:p>
    <w:p w14:paraId="0A2F5193" w14:textId="77777777" w:rsidR="004556E2" w:rsidRDefault="004556E2" w:rsidP="004556E2">
      <w:pPr>
        <w:numPr>
          <w:ilvl w:val="1"/>
          <w:numId w:val="4"/>
        </w:numPr>
        <w:tabs>
          <w:tab w:val="left" w:pos="1138"/>
        </w:tabs>
        <w:spacing w:line="234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учѐт специфики восприятия и переработки информации, овладения учебным материалом при организации обучения и оценке достижений;</w:t>
      </w:r>
    </w:p>
    <w:p w14:paraId="54593A62" w14:textId="77777777" w:rsidR="004556E2" w:rsidRDefault="004556E2" w:rsidP="004556E2">
      <w:pPr>
        <w:spacing w:line="13" w:lineRule="exact"/>
        <w:rPr>
          <w:rFonts w:eastAsia="Times New Roman"/>
          <w:sz w:val="24"/>
          <w:szCs w:val="24"/>
        </w:rPr>
      </w:pPr>
    </w:p>
    <w:p w14:paraId="7E21B477" w14:textId="77777777" w:rsidR="004556E2" w:rsidRDefault="004556E2" w:rsidP="004556E2">
      <w:pPr>
        <w:numPr>
          <w:ilvl w:val="1"/>
          <w:numId w:val="4"/>
        </w:numPr>
        <w:tabs>
          <w:tab w:val="left" w:pos="1148"/>
        </w:tabs>
        <w:spacing w:line="234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преодоление ситуативности, фрагментарности и однозначности понимания происходящего с ребенком и его социокультурным окружением;</w:t>
      </w:r>
    </w:p>
    <w:p w14:paraId="6E152486" w14:textId="77777777" w:rsidR="004556E2" w:rsidRDefault="004556E2" w:rsidP="004556E2">
      <w:pPr>
        <w:spacing w:line="13" w:lineRule="exact"/>
        <w:rPr>
          <w:rFonts w:eastAsia="Times New Roman"/>
          <w:sz w:val="24"/>
          <w:szCs w:val="24"/>
        </w:rPr>
      </w:pPr>
    </w:p>
    <w:p w14:paraId="3C272D14" w14:textId="77777777" w:rsidR="004556E2" w:rsidRDefault="004556E2" w:rsidP="004556E2">
      <w:pPr>
        <w:numPr>
          <w:ilvl w:val="1"/>
          <w:numId w:val="4"/>
        </w:numPr>
        <w:tabs>
          <w:tab w:val="left" w:pos="1121"/>
        </w:tabs>
        <w:spacing w:line="238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обеспечение специальной помощи в осмыслении, упорядочивании, дифференциации и речевом опосредовании индивидуального жизненного опыта, включая впечатления, наблюдения, действия, воспоминания, представления о будущем; в развитии понимания взаимоотношений между людьми, связи событий, поступков, их мотивов, настроений; в осознании собственных возможностей и ограничений, прав и обязанностей; в формировании умений проявлять внимание к жизни близких людей, друзей;</w:t>
      </w:r>
    </w:p>
    <w:p w14:paraId="45F9309B" w14:textId="77777777" w:rsidR="004556E2" w:rsidRDefault="004556E2" w:rsidP="004556E2">
      <w:pPr>
        <w:spacing w:line="14" w:lineRule="exact"/>
        <w:rPr>
          <w:rFonts w:eastAsia="Times New Roman"/>
          <w:sz w:val="24"/>
          <w:szCs w:val="24"/>
        </w:rPr>
      </w:pPr>
    </w:p>
    <w:p w14:paraId="03CA8A12" w14:textId="77777777" w:rsidR="004556E2" w:rsidRPr="00605CCB" w:rsidRDefault="004556E2" w:rsidP="004556E2">
      <w:pPr>
        <w:numPr>
          <w:ilvl w:val="1"/>
          <w:numId w:val="4"/>
        </w:numPr>
        <w:tabs>
          <w:tab w:val="left" w:pos="1136"/>
        </w:tabs>
        <w:spacing w:line="238" w:lineRule="auto"/>
        <w:ind w:left="260" w:firstLine="710"/>
        <w:jc w:val="both"/>
        <w:rPr>
          <w:rFonts w:eastAsia="Times New Roman"/>
          <w:sz w:val="24"/>
          <w:szCs w:val="24"/>
        </w:rPr>
      </w:pPr>
      <w:r w:rsidRPr="00605CCB">
        <w:rPr>
          <w:rFonts w:eastAsia="Times New Roman"/>
          <w:sz w:val="24"/>
          <w:szCs w:val="24"/>
        </w:rPr>
        <w:t>целенаправленное и систематическое развитие словесной речи (в устной и письменной формах),</w:t>
      </w:r>
    </w:p>
    <w:p w14:paraId="0C1F8D43" w14:textId="77777777" w:rsidR="004556E2" w:rsidRDefault="004556E2" w:rsidP="004556E2">
      <w:pPr>
        <w:numPr>
          <w:ilvl w:val="1"/>
          <w:numId w:val="4"/>
        </w:numPr>
        <w:tabs>
          <w:tab w:val="left" w:pos="1136"/>
        </w:tabs>
        <w:spacing w:line="238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умений обучающихся использовать устную речь по всему спектру коммуникативных ситуаций (задавать вопросы, договариваться, выражать свое мнение, обсуждать мысли и чувства, дополнять и уточнять смысл высказывания) применение в образовательно-коррекционном процессе соотношения устной, письменной, устно-дактильной и жестовой речи с учетом особенностей разных категорий глухих детей, обеспечения их качественного образования, развития коммуникативных навыков, социальной адаптации и интеграции в обществе;</w:t>
      </w:r>
    </w:p>
    <w:p w14:paraId="317B0A13" w14:textId="77777777" w:rsidR="004556E2" w:rsidRDefault="004556E2" w:rsidP="004556E2">
      <w:pPr>
        <w:tabs>
          <w:tab w:val="left" w:pos="1136"/>
        </w:tabs>
        <w:spacing w:line="238" w:lineRule="auto"/>
        <w:jc w:val="both"/>
        <w:rPr>
          <w:rFonts w:eastAsia="Times New Roman"/>
          <w:sz w:val="24"/>
          <w:szCs w:val="24"/>
        </w:rPr>
      </w:pPr>
    </w:p>
    <w:p w14:paraId="583E405C" w14:textId="77777777" w:rsidR="004556E2" w:rsidRDefault="004556E2" w:rsidP="004556E2">
      <w:pPr>
        <w:spacing w:line="18" w:lineRule="exact"/>
        <w:rPr>
          <w:rFonts w:eastAsia="Times New Roman"/>
          <w:sz w:val="24"/>
          <w:szCs w:val="24"/>
        </w:rPr>
      </w:pPr>
    </w:p>
    <w:p w14:paraId="6737F1DF" w14:textId="77777777" w:rsidR="004556E2" w:rsidRPr="00CA723B" w:rsidRDefault="004556E2" w:rsidP="004556E2">
      <w:pPr>
        <w:numPr>
          <w:ilvl w:val="2"/>
          <w:numId w:val="5"/>
        </w:numPr>
        <w:tabs>
          <w:tab w:val="left" w:pos="1186"/>
        </w:tabs>
        <w:spacing w:line="238" w:lineRule="auto"/>
        <w:ind w:left="260" w:firstLine="710"/>
        <w:jc w:val="both"/>
        <w:rPr>
          <w:rFonts w:eastAsia="Times New Roman"/>
          <w:sz w:val="24"/>
          <w:szCs w:val="24"/>
        </w:rPr>
      </w:pPr>
      <w:r w:rsidRPr="00CA723B">
        <w:rPr>
          <w:rFonts w:eastAsia="Times New Roman"/>
          <w:sz w:val="24"/>
          <w:szCs w:val="24"/>
        </w:rPr>
        <w:t>использование обучающимися в целях реализации собственных познавательных, социокультурных и коммуникативных потребностей вербальных и невербальных средств коммуникации с учетом владения ими партнерами по общению (в том числе, применение русского жестового языка в общении, прежде всего, с лицами, имеющими нарушения слуха), а также с учетом ситуации и задач общения;</w:t>
      </w:r>
      <w:r>
        <w:rPr>
          <w:rFonts w:eastAsia="Times New Roman"/>
          <w:sz w:val="24"/>
          <w:szCs w:val="24"/>
        </w:rPr>
        <w:t xml:space="preserve"> </w:t>
      </w:r>
      <w:r w:rsidRPr="00CA723B">
        <w:rPr>
          <w:rFonts w:eastAsia="Times New Roman"/>
          <w:sz w:val="24"/>
          <w:szCs w:val="24"/>
        </w:rPr>
        <w:t>осуществление систематической специальной (коррекционной) работы по формированию и развитию речевого слуха, слухозрительного восприятия устной речи, ее произносительной стороны, восприятия неречевых звучаний, включая музыку (с помощью звукоусиливающей аппаратуры); развитие умений пользоваться индивидуальными слуховыми аппаратами или/и кохлеарными и</w:t>
      </w:r>
      <w:r>
        <w:rPr>
          <w:rFonts w:eastAsia="Times New Roman"/>
          <w:sz w:val="24"/>
          <w:szCs w:val="24"/>
        </w:rPr>
        <w:t>м</w:t>
      </w:r>
      <w:r w:rsidRPr="00CA723B">
        <w:rPr>
          <w:rFonts w:eastAsia="Times New Roman"/>
          <w:sz w:val="24"/>
          <w:szCs w:val="24"/>
        </w:rPr>
        <w:t>плантами, проводной и беспроводной звукоусиливающей аппаратурой коллективного и индивидуального пользования;</w:t>
      </w:r>
    </w:p>
    <w:p w14:paraId="6846D9CA" w14:textId="77777777" w:rsidR="004556E2" w:rsidRDefault="004556E2" w:rsidP="004556E2">
      <w:pPr>
        <w:spacing w:line="14" w:lineRule="exact"/>
        <w:rPr>
          <w:rFonts w:eastAsia="Times New Roman"/>
          <w:sz w:val="24"/>
          <w:szCs w:val="24"/>
        </w:rPr>
      </w:pPr>
    </w:p>
    <w:p w14:paraId="011E1C2A" w14:textId="77777777" w:rsidR="004556E2" w:rsidRDefault="004556E2" w:rsidP="004556E2">
      <w:pPr>
        <w:numPr>
          <w:ilvl w:val="2"/>
          <w:numId w:val="5"/>
        </w:numPr>
        <w:tabs>
          <w:tab w:val="left" w:pos="1136"/>
        </w:tabs>
        <w:spacing w:line="236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 наличии дополнительных первичных нарушений развития у глухих обучающихся проведение систематической специальной психолого-педагогической работы по их коррекции;</w:t>
      </w:r>
    </w:p>
    <w:p w14:paraId="7B2B1B72" w14:textId="77777777" w:rsidR="004556E2" w:rsidRDefault="004556E2" w:rsidP="004556E2">
      <w:pPr>
        <w:spacing w:line="13" w:lineRule="exact"/>
        <w:rPr>
          <w:rFonts w:eastAsia="Times New Roman"/>
          <w:sz w:val="24"/>
          <w:szCs w:val="24"/>
        </w:rPr>
      </w:pPr>
    </w:p>
    <w:p w14:paraId="3FC8DA5A" w14:textId="77777777" w:rsidR="004556E2" w:rsidRDefault="004556E2" w:rsidP="004556E2">
      <w:pPr>
        <w:numPr>
          <w:ilvl w:val="2"/>
          <w:numId w:val="5"/>
        </w:numPr>
        <w:tabs>
          <w:tab w:val="left" w:pos="1126"/>
        </w:tabs>
        <w:spacing w:line="234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оказание обучающимся необходимой медицинской помощи с учетом имеющихся ограничений здоровья.</w:t>
      </w:r>
    </w:p>
    <w:p w14:paraId="176D9054" w14:textId="77777777" w:rsidR="004556E2" w:rsidRDefault="004556E2" w:rsidP="004556E2">
      <w:pPr>
        <w:pStyle w:val="a5"/>
        <w:rPr>
          <w:rFonts w:eastAsia="Times New Roman"/>
          <w:sz w:val="24"/>
          <w:szCs w:val="24"/>
        </w:rPr>
      </w:pPr>
    </w:p>
    <w:p w14:paraId="6146B3FD" w14:textId="77777777" w:rsidR="004556E2" w:rsidRDefault="004556E2" w:rsidP="004556E2">
      <w:pPr>
        <w:tabs>
          <w:tab w:val="left" w:pos="1126"/>
        </w:tabs>
        <w:spacing w:line="234" w:lineRule="auto"/>
        <w:ind w:left="970"/>
        <w:rPr>
          <w:rFonts w:eastAsia="Times New Roman"/>
          <w:sz w:val="24"/>
          <w:szCs w:val="24"/>
        </w:rPr>
      </w:pPr>
    </w:p>
    <w:p w14:paraId="7073EA11" w14:textId="77777777" w:rsidR="004556E2" w:rsidRDefault="004556E2" w:rsidP="004556E2">
      <w:pPr>
        <w:spacing w:line="18" w:lineRule="exact"/>
        <w:rPr>
          <w:rFonts w:eastAsia="Times New Roman"/>
          <w:sz w:val="24"/>
          <w:szCs w:val="24"/>
        </w:rPr>
      </w:pPr>
    </w:p>
    <w:p w14:paraId="29E7835E" w14:textId="77777777" w:rsidR="004556E2" w:rsidRDefault="004556E2" w:rsidP="004556E2">
      <w:pPr>
        <w:spacing w:line="234" w:lineRule="auto"/>
        <w:ind w:left="980" w:right="110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1.3. Планируемые результаты освоения образовательной программы </w:t>
      </w:r>
    </w:p>
    <w:p w14:paraId="31A763EC" w14:textId="77777777" w:rsidR="004556E2" w:rsidRDefault="004556E2" w:rsidP="004556E2">
      <w:pPr>
        <w:tabs>
          <w:tab w:val="left" w:pos="426"/>
        </w:tabs>
        <w:spacing w:line="234" w:lineRule="auto"/>
        <w:ind w:left="980" w:right="1100" w:hanging="413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В результате изучения географии ученик должен:</w:t>
      </w:r>
    </w:p>
    <w:p w14:paraId="7DB1261A" w14:textId="77777777" w:rsidR="004556E2" w:rsidRDefault="004556E2" w:rsidP="004556E2">
      <w:pPr>
        <w:spacing w:line="1" w:lineRule="exact"/>
        <w:rPr>
          <w:rFonts w:eastAsia="Times New Roman"/>
          <w:sz w:val="24"/>
          <w:szCs w:val="24"/>
        </w:rPr>
      </w:pPr>
    </w:p>
    <w:p w14:paraId="100FBDB1" w14:textId="77777777" w:rsidR="004556E2" w:rsidRDefault="004556E2" w:rsidP="004556E2">
      <w:pPr>
        <w:spacing w:line="236" w:lineRule="auto"/>
        <w:ind w:left="8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знать/понимать:</w:t>
      </w:r>
    </w:p>
    <w:p w14:paraId="46ECE7B9" w14:textId="77777777" w:rsidR="004556E2" w:rsidRDefault="004556E2" w:rsidP="004556E2">
      <w:pPr>
        <w:spacing w:line="12" w:lineRule="exact"/>
        <w:rPr>
          <w:rFonts w:eastAsia="Times New Roman"/>
          <w:sz w:val="24"/>
          <w:szCs w:val="24"/>
        </w:rPr>
      </w:pPr>
    </w:p>
    <w:p w14:paraId="0982756F" w14:textId="77777777" w:rsidR="004556E2" w:rsidRDefault="004556E2" w:rsidP="004556E2">
      <w:pPr>
        <w:numPr>
          <w:ilvl w:val="1"/>
          <w:numId w:val="5"/>
        </w:numPr>
        <w:tabs>
          <w:tab w:val="left" w:pos="949"/>
        </w:tabs>
        <w:spacing w:line="236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основные географические понятия и термины; различия плана, глобуса и географических карт по содержанию, масштабу, способам картографического изображения; результаты выдающихся географических открытий и путешествий;</w:t>
      </w:r>
    </w:p>
    <w:p w14:paraId="6CDFD2E7" w14:textId="77777777" w:rsidR="004556E2" w:rsidRDefault="004556E2" w:rsidP="004556E2">
      <w:pPr>
        <w:spacing w:line="13" w:lineRule="exact"/>
        <w:rPr>
          <w:rFonts w:eastAsia="Times New Roman"/>
          <w:sz w:val="24"/>
          <w:szCs w:val="24"/>
        </w:rPr>
      </w:pPr>
    </w:p>
    <w:p w14:paraId="61AACEDE" w14:textId="77777777" w:rsidR="004556E2" w:rsidRDefault="004556E2" w:rsidP="004556E2">
      <w:pPr>
        <w:numPr>
          <w:ilvl w:val="1"/>
          <w:numId w:val="5"/>
        </w:numPr>
        <w:tabs>
          <w:tab w:val="left" w:pos="961"/>
        </w:tabs>
        <w:spacing w:line="236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географические следствия движений Земли, географические явления и процессы в геосферах, взаимосвязи между ними, их изменение в результате деятельности человека; географическую зональность и поясность;</w:t>
      </w:r>
    </w:p>
    <w:p w14:paraId="70CF0AAA" w14:textId="77777777" w:rsidR="004556E2" w:rsidRDefault="004556E2" w:rsidP="004556E2">
      <w:pPr>
        <w:spacing w:line="13" w:lineRule="exact"/>
        <w:rPr>
          <w:rFonts w:eastAsia="Times New Roman"/>
          <w:sz w:val="24"/>
          <w:szCs w:val="24"/>
        </w:rPr>
      </w:pPr>
    </w:p>
    <w:p w14:paraId="51D90ACD" w14:textId="77777777" w:rsidR="004556E2" w:rsidRDefault="004556E2" w:rsidP="004556E2">
      <w:pPr>
        <w:numPr>
          <w:ilvl w:val="1"/>
          <w:numId w:val="5"/>
        </w:numPr>
        <w:tabs>
          <w:tab w:val="left" w:pos="994"/>
        </w:tabs>
        <w:spacing w:line="237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географические особенности природы материков и океанов, географию народов Земли; различия в хозяйственном освоении разных территорий и акваторий; связь между географическим положением, природными условиями, ресурсами и хозяйством отдельных регионов и стран;</w:t>
      </w:r>
    </w:p>
    <w:p w14:paraId="0E803BCF" w14:textId="77777777" w:rsidR="004556E2" w:rsidRDefault="004556E2" w:rsidP="004556E2">
      <w:pPr>
        <w:spacing w:line="13" w:lineRule="exact"/>
        <w:rPr>
          <w:rFonts w:eastAsia="Times New Roman"/>
          <w:sz w:val="24"/>
          <w:szCs w:val="24"/>
        </w:rPr>
      </w:pPr>
    </w:p>
    <w:p w14:paraId="688325CD" w14:textId="77777777" w:rsidR="004556E2" w:rsidRDefault="004556E2" w:rsidP="004556E2">
      <w:pPr>
        <w:numPr>
          <w:ilvl w:val="1"/>
          <w:numId w:val="5"/>
        </w:numPr>
        <w:tabs>
          <w:tab w:val="left" w:pos="961"/>
        </w:tabs>
        <w:spacing w:line="236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специфику географического положения и административно-территориального устройства Российской Федерации; особенности ее природы, населения, основных отраслей хозяйства, природно-хозяйственных зон и районов;</w:t>
      </w:r>
    </w:p>
    <w:p w14:paraId="0A4E0CC2" w14:textId="77777777" w:rsidR="004556E2" w:rsidRDefault="004556E2" w:rsidP="004556E2">
      <w:pPr>
        <w:spacing w:line="14" w:lineRule="exact"/>
        <w:rPr>
          <w:rFonts w:eastAsia="Times New Roman"/>
          <w:sz w:val="24"/>
          <w:szCs w:val="24"/>
        </w:rPr>
      </w:pPr>
    </w:p>
    <w:p w14:paraId="6F4C1570" w14:textId="77777777" w:rsidR="004556E2" w:rsidRDefault="004556E2" w:rsidP="004556E2">
      <w:pPr>
        <w:numPr>
          <w:ilvl w:val="1"/>
          <w:numId w:val="5"/>
        </w:numPr>
        <w:tabs>
          <w:tab w:val="left" w:pos="946"/>
        </w:tabs>
        <w:spacing w:line="236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природные и антропогенные причины возникновения геоэкологических проблем на локальном, региональном и глобальном уровнях; меры по сохранению природы и защите людей от стихийных природных и техногенных явлений;</w:t>
      </w:r>
    </w:p>
    <w:p w14:paraId="54DF54E9" w14:textId="77777777" w:rsidR="004556E2" w:rsidRDefault="004556E2" w:rsidP="004556E2">
      <w:pPr>
        <w:spacing w:line="1" w:lineRule="exact"/>
        <w:rPr>
          <w:rFonts w:eastAsia="Times New Roman"/>
          <w:sz w:val="24"/>
          <w:szCs w:val="24"/>
        </w:rPr>
      </w:pPr>
    </w:p>
    <w:p w14:paraId="16C945CA" w14:textId="77777777" w:rsidR="004556E2" w:rsidRDefault="004556E2" w:rsidP="004556E2">
      <w:pPr>
        <w:ind w:left="8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уметь:</w:t>
      </w:r>
    </w:p>
    <w:p w14:paraId="42871360" w14:textId="77777777" w:rsidR="004556E2" w:rsidRDefault="004556E2" w:rsidP="004556E2">
      <w:pPr>
        <w:numPr>
          <w:ilvl w:val="1"/>
          <w:numId w:val="5"/>
        </w:numPr>
        <w:tabs>
          <w:tab w:val="left" w:pos="940"/>
        </w:tabs>
        <w:ind w:left="940" w:hanging="1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выделять, описывать и объяснять существенные признаки географических объектов</w:t>
      </w:r>
    </w:p>
    <w:p w14:paraId="52FF1E2B" w14:textId="77777777" w:rsidR="004556E2" w:rsidRPr="00605CCB" w:rsidRDefault="004556E2" w:rsidP="004556E2">
      <w:pPr>
        <w:numPr>
          <w:ilvl w:val="0"/>
          <w:numId w:val="5"/>
        </w:numPr>
        <w:tabs>
          <w:tab w:val="left" w:pos="460"/>
        </w:tabs>
        <w:ind w:left="460" w:hanging="198"/>
        <w:rPr>
          <w:rFonts w:eastAsia="Times New Roman"/>
          <w:sz w:val="24"/>
          <w:szCs w:val="24"/>
        </w:rPr>
      </w:pPr>
      <w:r w:rsidRPr="00605CCB">
        <w:rPr>
          <w:rFonts w:eastAsia="Times New Roman"/>
          <w:sz w:val="24"/>
          <w:szCs w:val="24"/>
        </w:rPr>
        <w:t>явлений;</w:t>
      </w:r>
    </w:p>
    <w:p w14:paraId="20353EBA" w14:textId="77777777" w:rsidR="004556E2" w:rsidRDefault="004556E2" w:rsidP="004556E2">
      <w:pPr>
        <w:spacing w:line="12" w:lineRule="exact"/>
        <w:rPr>
          <w:rFonts w:eastAsia="Times New Roman"/>
          <w:sz w:val="24"/>
          <w:szCs w:val="24"/>
        </w:rPr>
      </w:pPr>
    </w:p>
    <w:p w14:paraId="35B416A6" w14:textId="77777777" w:rsidR="004556E2" w:rsidRPr="00CA723B" w:rsidRDefault="004556E2" w:rsidP="004556E2">
      <w:pPr>
        <w:numPr>
          <w:ilvl w:val="1"/>
          <w:numId w:val="5"/>
        </w:numPr>
        <w:tabs>
          <w:tab w:val="left" w:pos="987"/>
        </w:tabs>
        <w:spacing w:line="237" w:lineRule="auto"/>
        <w:ind w:left="260" w:firstLine="542"/>
        <w:jc w:val="both"/>
        <w:rPr>
          <w:rFonts w:eastAsia="Times New Roman"/>
          <w:sz w:val="24"/>
          <w:szCs w:val="24"/>
        </w:rPr>
      </w:pPr>
      <w:r w:rsidRPr="00CA723B">
        <w:rPr>
          <w:rFonts w:eastAsia="Times New Roman"/>
          <w:sz w:val="24"/>
          <w:szCs w:val="24"/>
        </w:rPr>
        <w:t>находить в разных источниках и анализировать информацию, необходимую для изучения географических объектов и явлений, разных территорий Земли, их обеспеченности природными и человеческими ресурсами, хозяйственного потенциала, экологических проблем;</w:t>
      </w:r>
    </w:p>
    <w:p w14:paraId="58D5B72B" w14:textId="77777777" w:rsidR="004556E2" w:rsidRDefault="004556E2" w:rsidP="004556E2">
      <w:pPr>
        <w:spacing w:line="14" w:lineRule="exact"/>
        <w:rPr>
          <w:rFonts w:eastAsia="Times New Roman"/>
          <w:sz w:val="24"/>
          <w:szCs w:val="24"/>
        </w:rPr>
      </w:pPr>
    </w:p>
    <w:p w14:paraId="19E0D6CC" w14:textId="77777777" w:rsidR="004556E2" w:rsidRDefault="004556E2" w:rsidP="004556E2">
      <w:pPr>
        <w:numPr>
          <w:ilvl w:val="1"/>
          <w:numId w:val="5"/>
        </w:numPr>
        <w:tabs>
          <w:tab w:val="left" w:pos="968"/>
        </w:tabs>
        <w:spacing w:line="237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приводить примеры: использования и охраны природных ресурсов, адаптации человека к условиям окружающей среды, ее влияния на формирование культуры народов; районов разной специализации, центров производства важнейших видов продукции, основных коммуникаций и их узлов, внутригосударственных и внешних экономических связей России, а также крупнейших регионов и стран мира;</w:t>
      </w:r>
    </w:p>
    <w:p w14:paraId="619D1258" w14:textId="77777777" w:rsidR="004556E2" w:rsidRDefault="004556E2" w:rsidP="004556E2">
      <w:pPr>
        <w:spacing w:line="17" w:lineRule="exact"/>
        <w:rPr>
          <w:rFonts w:eastAsia="Times New Roman"/>
          <w:sz w:val="24"/>
          <w:szCs w:val="24"/>
        </w:rPr>
      </w:pPr>
    </w:p>
    <w:p w14:paraId="61D5A9AF" w14:textId="77777777" w:rsidR="004556E2" w:rsidRDefault="004556E2" w:rsidP="004556E2">
      <w:pPr>
        <w:numPr>
          <w:ilvl w:val="1"/>
          <w:numId w:val="5"/>
        </w:numPr>
        <w:tabs>
          <w:tab w:val="left" w:pos="958"/>
        </w:tabs>
        <w:spacing w:line="234" w:lineRule="auto"/>
        <w:ind w:left="260" w:firstLine="54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составлять краткую географическую характеристику разных территорий на основе разнообразных источников географической информации и форм ее представления;</w:t>
      </w:r>
    </w:p>
    <w:p w14:paraId="5CDB981B" w14:textId="77777777" w:rsidR="004556E2" w:rsidRDefault="004556E2" w:rsidP="004556E2">
      <w:pPr>
        <w:spacing w:line="13" w:lineRule="exact"/>
        <w:rPr>
          <w:rFonts w:eastAsia="Times New Roman"/>
          <w:sz w:val="24"/>
          <w:szCs w:val="24"/>
        </w:rPr>
      </w:pPr>
    </w:p>
    <w:p w14:paraId="6F673579" w14:textId="77777777" w:rsidR="004556E2" w:rsidRDefault="004556E2" w:rsidP="004556E2">
      <w:pPr>
        <w:numPr>
          <w:ilvl w:val="1"/>
          <w:numId w:val="5"/>
        </w:numPr>
        <w:tabs>
          <w:tab w:val="left" w:pos="985"/>
        </w:tabs>
        <w:spacing w:line="234" w:lineRule="auto"/>
        <w:ind w:left="260" w:firstLine="54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определять на местности, плане и карте расстояния, направления высоты точек; географические координаты и местоположение географических объектов;</w:t>
      </w:r>
    </w:p>
    <w:p w14:paraId="657B51D9" w14:textId="77777777" w:rsidR="004556E2" w:rsidRDefault="004556E2" w:rsidP="004556E2">
      <w:pPr>
        <w:spacing w:line="13" w:lineRule="exact"/>
        <w:rPr>
          <w:rFonts w:eastAsia="Times New Roman"/>
          <w:sz w:val="24"/>
          <w:szCs w:val="24"/>
        </w:rPr>
      </w:pPr>
    </w:p>
    <w:p w14:paraId="46FFEB71" w14:textId="77777777" w:rsidR="004556E2" w:rsidRPr="00CA723B" w:rsidRDefault="004556E2" w:rsidP="004556E2">
      <w:pPr>
        <w:numPr>
          <w:ilvl w:val="1"/>
          <w:numId w:val="5"/>
        </w:numPr>
        <w:tabs>
          <w:tab w:val="left" w:pos="958"/>
        </w:tabs>
        <w:spacing w:line="236" w:lineRule="auto"/>
        <w:ind w:left="260" w:firstLine="542"/>
        <w:jc w:val="both"/>
        <w:rPr>
          <w:rFonts w:eastAsia="Times New Roman"/>
          <w:sz w:val="24"/>
          <w:szCs w:val="24"/>
        </w:rPr>
      </w:pPr>
      <w:r w:rsidRPr="00CA723B">
        <w:rPr>
          <w:rFonts w:eastAsia="Times New Roman"/>
          <w:sz w:val="24"/>
          <w:szCs w:val="24"/>
        </w:rPr>
        <w:t>применять приборы и инструменты для определения количественных и качественных характеристик компонентов природы; представлять результаты измерений в разной форме; выявлять на этой основе эмпирические зависимости;</w:t>
      </w:r>
    </w:p>
    <w:p w14:paraId="62F82052" w14:textId="77777777" w:rsidR="004556E2" w:rsidRDefault="004556E2" w:rsidP="004556E2">
      <w:pPr>
        <w:spacing w:line="14" w:lineRule="exact"/>
        <w:rPr>
          <w:rFonts w:eastAsia="Times New Roman"/>
          <w:sz w:val="24"/>
          <w:szCs w:val="24"/>
        </w:rPr>
      </w:pPr>
    </w:p>
    <w:p w14:paraId="63FCD48F" w14:textId="77777777" w:rsidR="004556E2" w:rsidRDefault="004556E2" w:rsidP="004556E2">
      <w:pPr>
        <w:spacing w:line="234" w:lineRule="auto"/>
        <w:ind w:left="260" w:firstLine="5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14:paraId="75736BEE" w14:textId="77777777" w:rsidR="004556E2" w:rsidRDefault="004556E2" w:rsidP="004556E2">
      <w:pPr>
        <w:spacing w:line="1" w:lineRule="exact"/>
        <w:rPr>
          <w:rFonts w:eastAsia="Times New Roman"/>
          <w:sz w:val="24"/>
          <w:szCs w:val="24"/>
        </w:rPr>
      </w:pPr>
    </w:p>
    <w:p w14:paraId="68007E92" w14:textId="77777777" w:rsidR="004556E2" w:rsidRPr="00253667" w:rsidRDefault="004556E2" w:rsidP="004556E2">
      <w:pPr>
        <w:numPr>
          <w:ilvl w:val="1"/>
          <w:numId w:val="5"/>
        </w:numPr>
        <w:tabs>
          <w:tab w:val="left" w:pos="960"/>
        </w:tabs>
        <w:spacing w:line="206" w:lineRule="exact"/>
        <w:ind w:left="260" w:hanging="158"/>
        <w:rPr>
          <w:sz w:val="20"/>
          <w:szCs w:val="20"/>
        </w:rPr>
      </w:pPr>
      <w:r w:rsidRPr="00253667">
        <w:rPr>
          <w:rFonts w:eastAsia="Times New Roman"/>
          <w:sz w:val="24"/>
          <w:szCs w:val="24"/>
        </w:rPr>
        <w:t>ориентирования на местности и проведения съемок ее участков; определения поясного времени; чтения карт различного содержания;</w:t>
      </w:r>
    </w:p>
    <w:p w14:paraId="7604A3A4" w14:textId="77777777" w:rsidR="004556E2" w:rsidRDefault="004556E2" w:rsidP="004556E2">
      <w:pPr>
        <w:spacing w:line="13" w:lineRule="exact"/>
        <w:rPr>
          <w:sz w:val="20"/>
          <w:szCs w:val="20"/>
        </w:rPr>
      </w:pPr>
    </w:p>
    <w:p w14:paraId="2B06CD68" w14:textId="77777777" w:rsidR="004556E2" w:rsidRDefault="004556E2" w:rsidP="004556E2">
      <w:pPr>
        <w:spacing w:line="236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 учета фенологических изменений в природе своей местности;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оценки их последствий;</w:t>
      </w:r>
    </w:p>
    <w:p w14:paraId="3F02C7F4" w14:textId="77777777" w:rsidR="004556E2" w:rsidRDefault="004556E2" w:rsidP="004556E2">
      <w:pPr>
        <w:spacing w:line="14" w:lineRule="exact"/>
        <w:rPr>
          <w:sz w:val="20"/>
          <w:szCs w:val="20"/>
        </w:rPr>
      </w:pPr>
    </w:p>
    <w:p w14:paraId="68BDA5D1" w14:textId="77777777" w:rsidR="004556E2" w:rsidRDefault="004556E2" w:rsidP="004556E2">
      <w:pPr>
        <w:spacing w:line="236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 наблюдения за погодой, состоянием воздуха, воды и почвы в своей местности; определения комфортных и дискомфортных параметров природных компонентов своей местности с помощью приборов и инструментов;</w:t>
      </w:r>
    </w:p>
    <w:p w14:paraId="4E8F3C62" w14:textId="77777777" w:rsidR="004556E2" w:rsidRDefault="004556E2" w:rsidP="004556E2">
      <w:pPr>
        <w:spacing w:line="14" w:lineRule="exact"/>
        <w:rPr>
          <w:sz w:val="20"/>
          <w:szCs w:val="20"/>
        </w:rPr>
      </w:pPr>
    </w:p>
    <w:p w14:paraId="680C664C" w14:textId="77777777" w:rsidR="004556E2" w:rsidRDefault="004556E2" w:rsidP="004556E2">
      <w:pPr>
        <w:numPr>
          <w:ilvl w:val="1"/>
          <w:numId w:val="6"/>
        </w:numPr>
        <w:tabs>
          <w:tab w:val="left" w:pos="975"/>
        </w:tabs>
        <w:spacing w:line="236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решения практических задач по определению качества окружающей среды своей местности, ее использованию, сохранению и улучшению; принятию необходимых мер в случае природных стихийных бедствий и техногенных катастроф;</w:t>
      </w:r>
    </w:p>
    <w:p w14:paraId="3EBD64A0" w14:textId="77777777" w:rsidR="004556E2" w:rsidRDefault="004556E2" w:rsidP="004556E2">
      <w:pPr>
        <w:spacing w:line="13" w:lineRule="exact"/>
        <w:rPr>
          <w:rFonts w:eastAsia="Times New Roman"/>
          <w:sz w:val="24"/>
          <w:szCs w:val="24"/>
        </w:rPr>
      </w:pPr>
    </w:p>
    <w:p w14:paraId="02CA2100" w14:textId="77777777" w:rsidR="004556E2" w:rsidRDefault="004556E2" w:rsidP="004556E2">
      <w:pPr>
        <w:numPr>
          <w:ilvl w:val="1"/>
          <w:numId w:val="6"/>
        </w:numPr>
        <w:tabs>
          <w:tab w:val="left" w:pos="951"/>
        </w:tabs>
        <w:spacing w:line="234" w:lineRule="auto"/>
        <w:ind w:left="260" w:firstLine="54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проведения самостоятельного поиска географической информации на местности из разных источников: картографических, статистических, геоинформационных.</w:t>
      </w:r>
    </w:p>
    <w:p w14:paraId="1F60AC6F" w14:textId="77777777" w:rsidR="004556E2" w:rsidRDefault="004556E2" w:rsidP="004556E2">
      <w:pPr>
        <w:spacing w:line="18" w:lineRule="exact"/>
        <w:rPr>
          <w:rFonts w:eastAsia="Times New Roman"/>
          <w:sz w:val="24"/>
          <w:szCs w:val="24"/>
        </w:rPr>
      </w:pPr>
    </w:p>
    <w:p w14:paraId="5AC3D0FA" w14:textId="77777777" w:rsidR="004556E2" w:rsidRDefault="004556E2" w:rsidP="004556E2">
      <w:pPr>
        <w:spacing w:line="248" w:lineRule="auto"/>
        <w:ind w:left="980" w:right="600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3"/>
          <w:szCs w:val="23"/>
        </w:rPr>
        <w:t>1.4 Система оценивания Формы контроля</w:t>
      </w:r>
    </w:p>
    <w:p w14:paraId="2534EF92" w14:textId="77777777" w:rsidR="004556E2" w:rsidRDefault="004556E2" w:rsidP="004556E2">
      <w:pPr>
        <w:spacing w:line="1" w:lineRule="exact"/>
        <w:rPr>
          <w:rFonts w:eastAsia="Times New Roman"/>
          <w:sz w:val="24"/>
          <w:szCs w:val="24"/>
        </w:rPr>
      </w:pPr>
    </w:p>
    <w:p w14:paraId="7AD78B54" w14:textId="77777777" w:rsidR="004556E2" w:rsidRDefault="004556E2" w:rsidP="004556E2">
      <w:pPr>
        <w:spacing w:line="236" w:lineRule="auto"/>
        <w:ind w:left="260" w:firstLine="42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Для реализации данной учебной программы используются следующие </w:t>
      </w:r>
      <w:r>
        <w:rPr>
          <w:rFonts w:eastAsia="Times New Roman"/>
          <w:b/>
          <w:bCs/>
          <w:i/>
          <w:iCs/>
          <w:sz w:val="24"/>
          <w:szCs w:val="24"/>
        </w:rPr>
        <w:t>методы</w:t>
      </w:r>
      <w:r>
        <w:rPr>
          <w:rFonts w:eastAsia="Times New Roman"/>
          <w:sz w:val="24"/>
          <w:szCs w:val="24"/>
        </w:rPr>
        <w:t>: словесные, наглядные, практические, объяснительно-иллюстративные, репродуктивные, частично-поисковые.</w:t>
      </w:r>
    </w:p>
    <w:p w14:paraId="3A0906CF" w14:textId="77777777" w:rsidR="004556E2" w:rsidRDefault="004556E2" w:rsidP="004556E2">
      <w:pPr>
        <w:spacing w:line="13" w:lineRule="exact"/>
        <w:rPr>
          <w:rFonts w:eastAsia="Times New Roman"/>
          <w:sz w:val="24"/>
          <w:szCs w:val="24"/>
        </w:rPr>
      </w:pPr>
    </w:p>
    <w:p w14:paraId="0756FF41" w14:textId="77777777" w:rsidR="004556E2" w:rsidRDefault="004556E2" w:rsidP="004556E2">
      <w:pPr>
        <w:spacing w:line="234" w:lineRule="auto"/>
        <w:ind w:left="260" w:firstLine="42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Преобладающими методами контроля знаний и умений являются устные опросы, практические работы, тестирование.</w:t>
      </w:r>
    </w:p>
    <w:p w14:paraId="2F8B221A" w14:textId="77777777" w:rsidR="004556E2" w:rsidRDefault="004556E2" w:rsidP="004556E2">
      <w:pPr>
        <w:spacing w:line="234" w:lineRule="auto"/>
        <w:ind w:left="260" w:firstLine="427"/>
        <w:rPr>
          <w:rFonts w:eastAsia="Times New Roman"/>
          <w:sz w:val="24"/>
          <w:szCs w:val="24"/>
        </w:rPr>
      </w:pPr>
    </w:p>
    <w:p w14:paraId="07A80FD9" w14:textId="77777777" w:rsidR="004556E2" w:rsidRDefault="004556E2" w:rsidP="004556E2">
      <w:pPr>
        <w:spacing w:line="18" w:lineRule="exact"/>
        <w:rPr>
          <w:rFonts w:eastAsia="Times New Roman"/>
          <w:sz w:val="24"/>
          <w:szCs w:val="24"/>
        </w:rPr>
      </w:pPr>
    </w:p>
    <w:p w14:paraId="5574A77C" w14:textId="77777777" w:rsidR="004556E2" w:rsidRDefault="004556E2" w:rsidP="004556E2">
      <w:pPr>
        <w:spacing w:line="234" w:lineRule="auto"/>
        <w:ind w:left="1940" w:right="1680" w:hanging="962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>Нормы оценивания. Критерии оценки учебной деятельности по природоведению.</w:t>
      </w:r>
    </w:p>
    <w:p w14:paraId="774A2DF7" w14:textId="77777777" w:rsidR="004556E2" w:rsidRDefault="004556E2" w:rsidP="004556E2">
      <w:pPr>
        <w:spacing w:line="28" w:lineRule="exact"/>
        <w:rPr>
          <w:rFonts w:eastAsia="Times New Roman"/>
          <w:sz w:val="24"/>
          <w:szCs w:val="24"/>
        </w:rPr>
      </w:pPr>
    </w:p>
    <w:p w14:paraId="73D24879" w14:textId="77777777" w:rsidR="004556E2" w:rsidRDefault="004556E2" w:rsidP="004556E2">
      <w:pPr>
        <w:numPr>
          <w:ilvl w:val="0"/>
          <w:numId w:val="6"/>
        </w:numPr>
        <w:tabs>
          <w:tab w:val="left" w:pos="980"/>
        </w:tabs>
        <w:spacing w:line="230" w:lineRule="auto"/>
        <w:ind w:left="980" w:right="1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Итогом проверки результативности учебной деятельности обучающихся является отметка. При определении уровня достижений обучающихся учителю необходимо обращать особое внимание на:</w:t>
      </w:r>
    </w:p>
    <w:p w14:paraId="653351F3" w14:textId="77777777" w:rsidR="004556E2" w:rsidRDefault="004556E2" w:rsidP="004556E2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14:paraId="7CDBCB30" w14:textId="77777777" w:rsidR="004556E2" w:rsidRDefault="004556E2" w:rsidP="004556E2">
      <w:pPr>
        <w:numPr>
          <w:ilvl w:val="0"/>
          <w:numId w:val="6"/>
        </w:numPr>
        <w:tabs>
          <w:tab w:val="left" w:pos="980"/>
        </w:tabs>
        <w:spacing w:line="237" w:lineRule="auto"/>
        <w:ind w:left="980" w:right="340" w:hanging="35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тематическую грамотность, логичность и доказательность в процессе изложения материала при ответе на поставленный вопрос или решения учебной задачи;</w:t>
      </w:r>
    </w:p>
    <w:p w14:paraId="170EF091" w14:textId="77777777" w:rsidR="004556E2" w:rsidRDefault="004556E2" w:rsidP="004556E2">
      <w:pPr>
        <w:spacing w:line="32" w:lineRule="exact"/>
        <w:rPr>
          <w:rFonts w:ascii="Symbol" w:eastAsia="Symbol" w:hAnsi="Symbol" w:cs="Symbol"/>
          <w:sz w:val="23"/>
          <w:szCs w:val="23"/>
        </w:rPr>
      </w:pPr>
    </w:p>
    <w:p w14:paraId="332FB588" w14:textId="77777777" w:rsidR="004556E2" w:rsidRDefault="004556E2" w:rsidP="004556E2">
      <w:pPr>
        <w:numPr>
          <w:ilvl w:val="0"/>
          <w:numId w:val="6"/>
        </w:numPr>
        <w:tabs>
          <w:tab w:val="left" w:pos="980"/>
        </w:tabs>
        <w:spacing w:line="226" w:lineRule="auto"/>
        <w:ind w:left="980" w:right="7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точность и целесообразность использования географической терминологии и знание номенклатуры;</w:t>
      </w:r>
    </w:p>
    <w:p w14:paraId="4853E77D" w14:textId="77777777" w:rsidR="004556E2" w:rsidRDefault="004556E2" w:rsidP="004556E2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55E49261" w14:textId="77777777" w:rsidR="004556E2" w:rsidRDefault="004556E2" w:rsidP="004556E2">
      <w:pPr>
        <w:numPr>
          <w:ilvl w:val="0"/>
          <w:numId w:val="6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самостоятельность и осознанность ответа обучающегося, его речевую грамотность.</w:t>
      </w:r>
    </w:p>
    <w:p w14:paraId="3CD089A0" w14:textId="77777777" w:rsidR="004556E2" w:rsidRDefault="004556E2" w:rsidP="004556E2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14:paraId="273C98AB" w14:textId="77777777" w:rsidR="004556E2" w:rsidRDefault="004556E2" w:rsidP="004556E2">
      <w:pPr>
        <w:ind w:left="62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Устный ответ</w:t>
      </w:r>
    </w:p>
    <w:p w14:paraId="5AB98DEB" w14:textId="77777777" w:rsidR="004556E2" w:rsidRDefault="004556E2" w:rsidP="004556E2">
      <w:pPr>
        <w:spacing w:line="235" w:lineRule="auto"/>
        <w:ind w:left="62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Отметка «5»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1B865A3F" w14:textId="77777777" w:rsidR="004556E2" w:rsidRDefault="004556E2" w:rsidP="004556E2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0C40EF9E" w14:textId="77777777" w:rsidR="004556E2" w:rsidRDefault="004556E2" w:rsidP="004556E2">
      <w:pPr>
        <w:numPr>
          <w:ilvl w:val="0"/>
          <w:numId w:val="6"/>
        </w:numPr>
        <w:tabs>
          <w:tab w:val="left" w:pos="980"/>
        </w:tabs>
        <w:spacing w:line="230" w:lineRule="auto"/>
        <w:ind w:left="980" w:right="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показывает глубокое, всестороннее знание и понимание тематического материала, а также сущности рассматриваемых терминов, понятий, географических закономерностей, теорий, событий;</w:t>
      </w:r>
    </w:p>
    <w:p w14:paraId="323533E0" w14:textId="77777777" w:rsidR="004556E2" w:rsidRDefault="004556E2" w:rsidP="004556E2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14:paraId="3E13EA0C" w14:textId="77777777" w:rsidR="004556E2" w:rsidRDefault="004556E2" w:rsidP="004556E2">
      <w:pPr>
        <w:numPr>
          <w:ilvl w:val="0"/>
          <w:numId w:val="6"/>
        </w:numPr>
        <w:tabs>
          <w:tab w:val="left" w:pos="980"/>
        </w:tabs>
        <w:spacing w:line="226" w:lineRule="auto"/>
        <w:ind w:left="980" w:right="3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построит полный и тематически правильный ответ, опираясь на ранее изученный материал;</w:t>
      </w:r>
    </w:p>
    <w:p w14:paraId="1D06A7C0" w14:textId="77777777" w:rsidR="004556E2" w:rsidRDefault="004556E2" w:rsidP="004556E2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14:paraId="235E3EFA" w14:textId="77777777" w:rsidR="004556E2" w:rsidRDefault="004556E2" w:rsidP="004556E2">
      <w:pPr>
        <w:numPr>
          <w:ilvl w:val="0"/>
          <w:numId w:val="6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выделяет существенные признаки географических объектов и явлений;</w:t>
      </w:r>
    </w:p>
    <w:p w14:paraId="71A2C892" w14:textId="77777777" w:rsidR="004556E2" w:rsidRDefault="004556E2" w:rsidP="004556E2">
      <w:pPr>
        <w:numPr>
          <w:ilvl w:val="0"/>
          <w:numId w:val="6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использует примеры для подтверждения теоретических положений;</w:t>
      </w:r>
    </w:p>
    <w:p w14:paraId="0CF57B62" w14:textId="77777777" w:rsidR="004556E2" w:rsidRDefault="004556E2" w:rsidP="004556E2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408B1945" w14:textId="77777777" w:rsidR="004556E2" w:rsidRDefault="004556E2" w:rsidP="004556E2">
      <w:pPr>
        <w:numPr>
          <w:ilvl w:val="0"/>
          <w:numId w:val="6"/>
        </w:numPr>
        <w:tabs>
          <w:tab w:val="left" w:pos="980"/>
        </w:tabs>
        <w:spacing w:line="226" w:lineRule="auto"/>
        <w:ind w:left="980" w:right="8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аргументированно отстаивает свою точку зрения, делая анализ, формулируя обобщения и выводы;</w:t>
      </w:r>
    </w:p>
    <w:p w14:paraId="33554E86" w14:textId="77777777" w:rsidR="004556E2" w:rsidRDefault="004556E2" w:rsidP="004556E2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6AB23814" w14:textId="77777777" w:rsidR="004556E2" w:rsidRDefault="004556E2" w:rsidP="004556E2">
      <w:pPr>
        <w:numPr>
          <w:ilvl w:val="0"/>
          <w:numId w:val="6"/>
        </w:numPr>
        <w:tabs>
          <w:tab w:val="left" w:pos="980"/>
        </w:tabs>
        <w:spacing w:line="226" w:lineRule="auto"/>
        <w:ind w:left="980" w:right="6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устанавливает межпредметные и внутрипредметные связи между событиями, объектами и явлениями;</w:t>
      </w:r>
    </w:p>
    <w:p w14:paraId="521E4975" w14:textId="77777777" w:rsidR="004556E2" w:rsidRDefault="004556E2" w:rsidP="004556E2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6EF4E072" w14:textId="77777777" w:rsidR="004556E2" w:rsidRDefault="004556E2" w:rsidP="004556E2">
      <w:pPr>
        <w:numPr>
          <w:ilvl w:val="0"/>
          <w:numId w:val="6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применяет полученные знания в незнакомой учебной и жизненной ситуации;</w:t>
      </w:r>
    </w:p>
    <w:p w14:paraId="4353788A" w14:textId="77777777" w:rsidR="004556E2" w:rsidRDefault="004556E2" w:rsidP="004556E2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74441B2C" w14:textId="77777777" w:rsidR="004556E2" w:rsidRDefault="004556E2" w:rsidP="004556E2">
      <w:pPr>
        <w:numPr>
          <w:ilvl w:val="0"/>
          <w:numId w:val="6"/>
        </w:numPr>
        <w:tabs>
          <w:tab w:val="left" w:pos="980"/>
        </w:tabs>
        <w:spacing w:line="230" w:lineRule="auto"/>
        <w:ind w:left="980" w:right="12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обоснованно и безошибочно излагает тематический материал, соблюдая последовательность его изложения, используя четкие и однозначные формулировки;</w:t>
      </w:r>
    </w:p>
    <w:p w14:paraId="73D36D67" w14:textId="77777777" w:rsidR="004556E2" w:rsidRDefault="004556E2" w:rsidP="004556E2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14:paraId="11190387" w14:textId="77777777" w:rsidR="004556E2" w:rsidRDefault="004556E2" w:rsidP="004556E2">
      <w:pPr>
        <w:numPr>
          <w:ilvl w:val="0"/>
          <w:numId w:val="6"/>
        </w:numPr>
        <w:tabs>
          <w:tab w:val="left" w:pos="980"/>
        </w:tabs>
        <w:spacing w:line="226" w:lineRule="auto"/>
        <w:ind w:left="980" w:right="11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строит логически связанный ответ, используя принятую географическую терминологию;</w:t>
      </w:r>
    </w:p>
    <w:p w14:paraId="07A9164E" w14:textId="77777777" w:rsidR="004556E2" w:rsidRDefault="004556E2" w:rsidP="004556E2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14:paraId="7CC97404" w14:textId="77777777" w:rsidR="004556E2" w:rsidRPr="00CA723B" w:rsidRDefault="004556E2" w:rsidP="004556E2">
      <w:pPr>
        <w:numPr>
          <w:ilvl w:val="0"/>
          <w:numId w:val="6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 w:rsidRPr="00CA723B">
        <w:rPr>
          <w:rFonts w:eastAsia="Times New Roman"/>
          <w:sz w:val="24"/>
          <w:szCs w:val="24"/>
        </w:rPr>
        <w:t>делает обоснованные выводы;</w:t>
      </w:r>
    </w:p>
    <w:p w14:paraId="5774BACF" w14:textId="77777777" w:rsidR="004556E2" w:rsidRDefault="004556E2" w:rsidP="004556E2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342F6CB2" w14:textId="77777777" w:rsidR="004556E2" w:rsidRDefault="004556E2" w:rsidP="004556E2">
      <w:pPr>
        <w:numPr>
          <w:ilvl w:val="0"/>
          <w:numId w:val="6"/>
        </w:numPr>
        <w:tabs>
          <w:tab w:val="left" w:pos="980"/>
        </w:tabs>
        <w:spacing w:line="226" w:lineRule="auto"/>
        <w:ind w:left="980" w:right="2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формулирует точные определения терминов и дает научное толкование основных понятий, законов;</w:t>
      </w:r>
    </w:p>
    <w:p w14:paraId="1A69A5CF" w14:textId="77777777" w:rsidR="004556E2" w:rsidRDefault="004556E2" w:rsidP="004556E2">
      <w:pPr>
        <w:numPr>
          <w:ilvl w:val="0"/>
          <w:numId w:val="7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творчески перерабатывает текст, адаптируя его под конкретную учебную задачу;</w:t>
      </w:r>
    </w:p>
    <w:p w14:paraId="620AB211" w14:textId="77777777" w:rsidR="004556E2" w:rsidRDefault="004556E2" w:rsidP="004556E2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4F5E1509" w14:textId="77777777" w:rsidR="004556E2" w:rsidRDefault="004556E2" w:rsidP="004556E2">
      <w:pPr>
        <w:numPr>
          <w:ilvl w:val="0"/>
          <w:numId w:val="7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излагает тематический материал литературным языком;</w:t>
      </w:r>
    </w:p>
    <w:p w14:paraId="6759D275" w14:textId="77777777" w:rsidR="004556E2" w:rsidRDefault="004556E2" w:rsidP="004556E2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7BEBCAB0" w14:textId="77777777" w:rsidR="004556E2" w:rsidRDefault="004556E2" w:rsidP="004556E2">
      <w:pPr>
        <w:numPr>
          <w:ilvl w:val="0"/>
          <w:numId w:val="7"/>
        </w:numPr>
        <w:tabs>
          <w:tab w:val="left" w:pos="980"/>
        </w:tabs>
        <w:spacing w:line="226" w:lineRule="auto"/>
        <w:ind w:left="980" w:right="1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отвечает на дополнительные вопросы учителя, одноклассников, участвуя в диалоге;</w:t>
      </w:r>
    </w:p>
    <w:p w14:paraId="1FCBA944" w14:textId="77777777" w:rsidR="004556E2" w:rsidRDefault="004556E2" w:rsidP="004556E2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63295BC2" w14:textId="77777777" w:rsidR="004556E2" w:rsidRDefault="004556E2" w:rsidP="004556E2">
      <w:pPr>
        <w:numPr>
          <w:ilvl w:val="0"/>
          <w:numId w:val="7"/>
        </w:numPr>
        <w:tabs>
          <w:tab w:val="left" w:pos="980"/>
        </w:tabs>
        <w:spacing w:line="226" w:lineRule="auto"/>
        <w:ind w:left="980" w:right="1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самостоятельно, рационально и адекватно ситуации использует средства обучения для достижения поставленных учебных целей;</w:t>
      </w:r>
    </w:p>
    <w:p w14:paraId="44B21B4F" w14:textId="77777777" w:rsidR="004556E2" w:rsidRDefault="004556E2" w:rsidP="004556E2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7FCE8CDF" w14:textId="77777777" w:rsidR="004556E2" w:rsidRDefault="004556E2" w:rsidP="004556E2">
      <w:pPr>
        <w:numPr>
          <w:ilvl w:val="0"/>
          <w:numId w:val="7"/>
        </w:numPr>
        <w:tabs>
          <w:tab w:val="left" w:pos="980"/>
        </w:tabs>
        <w:spacing w:line="230" w:lineRule="auto"/>
        <w:ind w:left="980" w:right="4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применяет в процессе ответа для демонстрации состояния объектов, протекания явлений общепринятую в географии знаково-символьную систему условных обозначений;</w:t>
      </w:r>
    </w:p>
    <w:p w14:paraId="31FF4BC9" w14:textId="77777777" w:rsidR="004556E2" w:rsidRDefault="004556E2" w:rsidP="004556E2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14:paraId="2A0B32C4" w14:textId="77777777" w:rsidR="004556E2" w:rsidRDefault="004556E2" w:rsidP="004556E2">
      <w:pPr>
        <w:numPr>
          <w:ilvl w:val="0"/>
          <w:numId w:val="7"/>
        </w:numPr>
        <w:tabs>
          <w:tab w:val="left" w:pos="980"/>
        </w:tabs>
        <w:spacing w:line="226" w:lineRule="auto"/>
        <w:ind w:left="980" w:right="8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 необходимости, в зависимости от условия учебной задачи, опирается на результаты наблюдений и опытов;</w:t>
      </w:r>
    </w:p>
    <w:p w14:paraId="0AA74D64" w14:textId="77777777" w:rsidR="004556E2" w:rsidRDefault="004556E2" w:rsidP="004556E2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4F50B40B" w14:textId="77777777" w:rsidR="004556E2" w:rsidRDefault="004556E2" w:rsidP="004556E2">
      <w:pPr>
        <w:numPr>
          <w:ilvl w:val="0"/>
          <w:numId w:val="7"/>
        </w:numPr>
        <w:tabs>
          <w:tab w:val="left" w:pos="980"/>
        </w:tabs>
        <w:spacing w:line="231" w:lineRule="auto"/>
        <w:ind w:left="980" w:right="3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самостоятельно, безошибочно и адекватно ситуации выбора и принятия решения применяет полученные знания, умения и навыки учебной деятельности при рассмотрении учебных задач практической направленности;</w:t>
      </w:r>
    </w:p>
    <w:p w14:paraId="6617E51B" w14:textId="77777777" w:rsidR="004556E2" w:rsidRDefault="004556E2" w:rsidP="004556E2">
      <w:pPr>
        <w:spacing w:line="33" w:lineRule="exact"/>
        <w:rPr>
          <w:rFonts w:ascii="Symbol" w:eastAsia="Symbol" w:hAnsi="Symbol" w:cs="Symbol"/>
          <w:sz w:val="24"/>
          <w:szCs w:val="24"/>
        </w:rPr>
      </w:pPr>
    </w:p>
    <w:p w14:paraId="3DBD3837" w14:textId="77777777" w:rsidR="004556E2" w:rsidRDefault="004556E2" w:rsidP="004556E2">
      <w:pPr>
        <w:numPr>
          <w:ilvl w:val="0"/>
          <w:numId w:val="7"/>
        </w:numPr>
        <w:tabs>
          <w:tab w:val="left" w:pos="980"/>
        </w:tabs>
        <w:spacing w:line="226" w:lineRule="auto"/>
        <w:ind w:left="980" w:right="5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допускает не более одного недочета, который легко исправляет по требованию учителя;</w:t>
      </w:r>
    </w:p>
    <w:p w14:paraId="1F22760A" w14:textId="77777777" w:rsidR="004556E2" w:rsidRDefault="004556E2" w:rsidP="004556E2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0817323B" w14:textId="77777777" w:rsidR="004556E2" w:rsidRDefault="004556E2" w:rsidP="004556E2">
      <w:pPr>
        <w:numPr>
          <w:ilvl w:val="0"/>
          <w:numId w:val="7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владеет сформированными навыками работы с приборами;</w:t>
      </w:r>
    </w:p>
    <w:p w14:paraId="7CEEB7AE" w14:textId="77777777" w:rsidR="004556E2" w:rsidRDefault="004556E2" w:rsidP="004556E2">
      <w:pPr>
        <w:numPr>
          <w:ilvl w:val="0"/>
          <w:numId w:val="7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умеет преобразовывать тематическую информацию из одного вида в другой;</w:t>
      </w:r>
    </w:p>
    <w:p w14:paraId="6D097B87" w14:textId="77777777" w:rsidR="004556E2" w:rsidRDefault="004556E2" w:rsidP="004556E2">
      <w:pPr>
        <w:numPr>
          <w:ilvl w:val="0"/>
          <w:numId w:val="7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демонстрирует знание карты и использование ее при решении учебной задачи;</w:t>
      </w:r>
    </w:p>
    <w:p w14:paraId="1FD4EAD9" w14:textId="77777777" w:rsidR="004556E2" w:rsidRDefault="004556E2" w:rsidP="004556E2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46424399" w14:textId="77777777" w:rsidR="004556E2" w:rsidRDefault="004556E2" w:rsidP="004556E2">
      <w:pPr>
        <w:numPr>
          <w:ilvl w:val="0"/>
          <w:numId w:val="7"/>
        </w:numPr>
        <w:tabs>
          <w:tab w:val="left" w:pos="980"/>
        </w:tabs>
        <w:spacing w:line="226" w:lineRule="auto"/>
        <w:ind w:left="980" w:right="7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показывает сформированность знаний, предметных и универсальных учебных действий.</w:t>
      </w:r>
    </w:p>
    <w:p w14:paraId="77282A55" w14:textId="77777777" w:rsidR="004556E2" w:rsidRDefault="004556E2" w:rsidP="004556E2">
      <w:pPr>
        <w:spacing w:line="1" w:lineRule="exact"/>
        <w:rPr>
          <w:sz w:val="20"/>
          <w:szCs w:val="20"/>
        </w:rPr>
      </w:pPr>
    </w:p>
    <w:p w14:paraId="5AECF258" w14:textId="77777777" w:rsidR="004556E2" w:rsidRDefault="004556E2" w:rsidP="004556E2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«4»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4F19F05C" w14:textId="77777777" w:rsidR="004556E2" w:rsidRDefault="004556E2" w:rsidP="004556E2">
      <w:pPr>
        <w:spacing w:line="1" w:lineRule="exact"/>
        <w:rPr>
          <w:sz w:val="20"/>
          <w:szCs w:val="20"/>
        </w:rPr>
      </w:pPr>
    </w:p>
    <w:p w14:paraId="3126E3D2" w14:textId="77777777" w:rsidR="004556E2" w:rsidRDefault="004556E2" w:rsidP="004556E2">
      <w:pPr>
        <w:numPr>
          <w:ilvl w:val="0"/>
          <w:numId w:val="8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демонстрирует знание изученного тематического материала;</w:t>
      </w:r>
    </w:p>
    <w:p w14:paraId="3BFEC66E" w14:textId="77777777" w:rsidR="004556E2" w:rsidRDefault="004556E2" w:rsidP="004556E2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380F4D51" w14:textId="77777777" w:rsidR="004556E2" w:rsidRDefault="004556E2" w:rsidP="004556E2">
      <w:pPr>
        <w:numPr>
          <w:ilvl w:val="0"/>
          <w:numId w:val="8"/>
        </w:numPr>
        <w:tabs>
          <w:tab w:val="left" w:pos="980"/>
        </w:tabs>
        <w:spacing w:line="230" w:lineRule="auto"/>
        <w:ind w:left="980" w:right="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дает самостоятельный, полный и тематически правильный ответ, при этом допускает незначительные ошибки и недочеты при воспроизведении тематического материала;</w:t>
      </w:r>
    </w:p>
    <w:p w14:paraId="3E15F0B8" w14:textId="77777777" w:rsidR="004556E2" w:rsidRDefault="004556E2" w:rsidP="004556E2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14:paraId="6AC0A9F1" w14:textId="77777777" w:rsidR="004556E2" w:rsidRPr="00605CCB" w:rsidRDefault="004556E2" w:rsidP="004556E2">
      <w:pPr>
        <w:numPr>
          <w:ilvl w:val="0"/>
          <w:numId w:val="8"/>
        </w:numPr>
        <w:tabs>
          <w:tab w:val="left" w:pos="980"/>
        </w:tabs>
        <w:spacing w:line="230" w:lineRule="auto"/>
        <w:ind w:left="980" w:right="220" w:hanging="358"/>
        <w:rPr>
          <w:rFonts w:ascii="Symbol" w:eastAsia="Symbol" w:hAnsi="Symbol" w:cs="Symbol"/>
          <w:sz w:val="24"/>
          <w:szCs w:val="24"/>
        </w:rPr>
      </w:pPr>
      <w:r w:rsidRPr="00605CCB">
        <w:rPr>
          <w:rFonts w:eastAsia="Times New Roman"/>
          <w:sz w:val="24"/>
          <w:szCs w:val="24"/>
        </w:rPr>
        <w:t>дает определения понятий и терминов, допуская небольшие неточности в формулировках или выводах и обобщениях на основе проведенных наблюдений и опытов или при использовании в ответе научной терминологии;</w:t>
      </w:r>
    </w:p>
    <w:p w14:paraId="7C44805A" w14:textId="77777777" w:rsidR="004556E2" w:rsidRDefault="004556E2" w:rsidP="004556E2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14:paraId="6AFCFBEC" w14:textId="77777777" w:rsidR="004556E2" w:rsidRDefault="004556E2" w:rsidP="004556E2">
      <w:pPr>
        <w:numPr>
          <w:ilvl w:val="0"/>
          <w:numId w:val="8"/>
        </w:numPr>
        <w:tabs>
          <w:tab w:val="left" w:pos="980"/>
        </w:tabs>
        <w:spacing w:line="233" w:lineRule="auto"/>
        <w:ind w:left="980" w:right="4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материал излагает в правильной логической последовательности, при этом допускает одну негрубую ошибку или не более двух недочетов, которые может исправить самостоятельно по требованию учителя при его помощи или помощи других обучающихся;</w:t>
      </w:r>
    </w:p>
    <w:p w14:paraId="06597710" w14:textId="77777777" w:rsidR="004556E2" w:rsidRDefault="004556E2" w:rsidP="004556E2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31394AB3" w14:textId="77777777" w:rsidR="004556E2" w:rsidRDefault="004556E2" w:rsidP="004556E2">
      <w:pPr>
        <w:numPr>
          <w:ilvl w:val="0"/>
          <w:numId w:val="8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подтверждает теоретические высказывания примерами;</w:t>
      </w:r>
    </w:p>
    <w:p w14:paraId="7DF37D1B" w14:textId="77777777" w:rsidR="004556E2" w:rsidRDefault="004556E2" w:rsidP="004556E2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01136AFA" w14:textId="77777777" w:rsidR="004556E2" w:rsidRDefault="004556E2" w:rsidP="004556E2">
      <w:pPr>
        <w:numPr>
          <w:ilvl w:val="0"/>
          <w:numId w:val="8"/>
        </w:numPr>
        <w:tabs>
          <w:tab w:val="left" w:pos="980"/>
        </w:tabs>
        <w:spacing w:line="226" w:lineRule="auto"/>
        <w:ind w:left="980" w:right="1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осознанно и правильно отвечает на дополнительные и наводящие вопросы учителя или других обучающихся;</w:t>
      </w:r>
    </w:p>
    <w:p w14:paraId="60FB972A" w14:textId="77777777" w:rsidR="004556E2" w:rsidRDefault="004556E2" w:rsidP="004556E2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14:paraId="2EE315C1" w14:textId="77777777" w:rsidR="004556E2" w:rsidRDefault="004556E2" w:rsidP="004556E2">
      <w:pPr>
        <w:numPr>
          <w:ilvl w:val="0"/>
          <w:numId w:val="8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умеет самостоятельно выделять основные положения в тематическом материале;</w:t>
      </w:r>
    </w:p>
    <w:p w14:paraId="58C656D7" w14:textId="77777777" w:rsidR="004556E2" w:rsidRDefault="004556E2" w:rsidP="004556E2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4BFE6C1E" w14:textId="77777777" w:rsidR="004556E2" w:rsidRDefault="004556E2" w:rsidP="004556E2">
      <w:pPr>
        <w:numPr>
          <w:ilvl w:val="0"/>
          <w:numId w:val="8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обобщает тематический материал, используя результаты наблюдений и опытов;</w:t>
      </w:r>
    </w:p>
    <w:p w14:paraId="7A8697F5" w14:textId="77777777" w:rsidR="004556E2" w:rsidRDefault="004556E2" w:rsidP="004556E2">
      <w:pPr>
        <w:numPr>
          <w:ilvl w:val="0"/>
          <w:numId w:val="8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формулирует выводы;</w:t>
      </w:r>
    </w:p>
    <w:p w14:paraId="188082C6" w14:textId="77777777" w:rsidR="004556E2" w:rsidRDefault="004556E2" w:rsidP="004556E2">
      <w:pPr>
        <w:numPr>
          <w:ilvl w:val="0"/>
          <w:numId w:val="8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устанавливает внутрипредметные и межпредметные связи;</w:t>
      </w:r>
    </w:p>
    <w:p w14:paraId="1525A7A5" w14:textId="77777777" w:rsidR="004556E2" w:rsidRDefault="004556E2" w:rsidP="004556E2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609D23E1" w14:textId="77777777" w:rsidR="004556E2" w:rsidRDefault="004556E2" w:rsidP="004556E2">
      <w:pPr>
        <w:numPr>
          <w:ilvl w:val="0"/>
          <w:numId w:val="8"/>
        </w:numPr>
        <w:tabs>
          <w:tab w:val="left" w:pos="980"/>
        </w:tabs>
        <w:spacing w:line="236" w:lineRule="auto"/>
        <w:ind w:left="980" w:right="360" w:hanging="35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применяет полученные знания на практике в новой ситуации выбора и принятия решения, допуская неточности в содержании географического материала;</w:t>
      </w:r>
    </w:p>
    <w:p w14:paraId="07765EC3" w14:textId="77777777" w:rsidR="004556E2" w:rsidRDefault="004556E2" w:rsidP="004556E2">
      <w:pPr>
        <w:spacing w:line="31" w:lineRule="exact"/>
        <w:rPr>
          <w:rFonts w:ascii="Symbol" w:eastAsia="Symbol" w:hAnsi="Symbol" w:cs="Symbol"/>
          <w:sz w:val="23"/>
          <w:szCs w:val="23"/>
        </w:rPr>
      </w:pPr>
    </w:p>
    <w:p w14:paraId="631E0128" w14:textId="77777777" w:rsidR="004556E2" w:rsidRDefault="004556E2" w:rsidP="004556E2">
      <w:pPr>
        <w:numPr>
          <w:ilvl w:val="0"/>
          <w:numId w:val="8"/>
        </w:numPr>
        <w:tabs>
          <w:tab w:val="left" w:pos="980"/>
        </w:tabs>
        <w:spacing w:line="226" w:lineRule="auto"/>
        <w:ind w:left="980" w:right="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соблюдает основные правила построения ответа, используя при этом литературную речь;</w:t>
      </w:r>
    </w:p>
    <w:p w14:paraId="111F3CB7" w14:textId="77777777" w:rsidR="004556E2" w:rsidRDefault="004556E2" w:rsidP="004556E2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76690282" w14:textId="77777777" w:rsidR="004556E2" w:rsidRDefault="004556E2" w:rsidP="004556E2">
      <w:pPr>
        <w:numPr>
          <w:ilvl w:val="0"/>
          <w:numId w:val="8"/>
        </w:numPr>
        <w:tabs>
          <w:tab w:val="left" w:pos="980"/>
        </w:tabs>
        <w:spacing w:line="230" w:lineRule="auto"/>
        <w:ind w:left="980" w:right="5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составляет связное и логически последовательное изложение, восполняя допущенные пропуски в тематическом материале путем ответов на наводящие вопросы учителя или других обучающихся;</w:t>
      </w:r>
    </w:p>
    <w:p w14:paraId="359220C0" w14:textId="77777777" w:rsidR="004556E2" w:rsidRDefault="004556E2" w:rsidP="004556E2">
      <w:pPr>
        <w:spacing w:line="4" w:lineRule="exact"/>
        <w:rPr>
          <w:rFonts w:ascii="Symbol" w:eastAsia="Symbol" w:hAnsi="Symbol" w:cs="Symbol"/>
          <w:sz w:val="24"/>
          <w:szCs w:val="24"/>
        </w:rPr>
      </w:pPr>
    </w:p>
    <w:p w14:paraId="41FF3267" w14:textId="77777777" w:rsidR="004556E2" w:rsidRPr="00253667" w:rsidRDefault="004556E2" w:rsidP="004556E2">
      <w:pPr>
        <w:numPr>
          <w:ilvl w:val="0"/>
          <w:numId w:val="8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 w:rsidRPr="00253667">
        <w:rPr>
          <w:rFonts w:eastAsia="Times New Roman"/>
          <w:sz w:val="24"/>
          <w:szCs w:val="24"/>
        </w:rPr>
        <w:t>имеет представления об элементарных реальных понятиях;</w:t>
      </w:r>
    </w:p>
    <w:p w14:paraId="763D6C49" w14:textId="77777777" w:rsidR="004556E2" w:rsidRDefault="004556E2" w:rsidP="004556E2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2D7028AD" w14:textId="77777777" w:rsidR="004556E2" w:rsidRPr="00CA723B" w:rsidRDefault="004556E2" w:rsidP="004556E2">
      <w:pPr>
        <w:numPr>
          <w:ilvl w:val="0"/>
          <w:numId w:val="8"/>
        </w:numPr>
        <w:tabs>
          <w:tab w:val="left" w:pos="980"/>
        </w:tabs>
        <w:spacing w:line="226" w:lineRule="auto"/>
        <w:ind w:left="980" w:right="680" w:hanging="358"/>
        <w:rPr>
          <w:rFonts w:ascii="Symbol" w:eastAsia="Symbol" w:hAnsi="Symbol" w:cs="Symbol"/>
          <w:sz w:val="24"/>
          <w:szCs w:val="24"/>
        </w:rPr>
      </w:pPr>
      <w:r w:rsidRPr="00CA723B">
        <w:rPr>
          <w:rFonts w:eastAsia="Times New Roman"/>
          <w:sz w:val="24"/>
          <w:szCs w:val="24"/>
        </w:rPr>
        <w:t>понимает основные причинно-следственные взаимосвязи между изучаемыми объектами и явлениями;</w:t>
      </w:r>
    </w:p>
    <w:p w14:paraId="42D54DF0" w14:textId="77777777" w:rsidR="004556E2" w:rsidRDefault="004556E2" w:rsidP="004556E2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0C1BC8E8" w14:textId="77777777" w:rsidR="004556E2" w:rsidRPr="00EC5B5B" w:rsidRDefault="004556E2" w:rsidP="004556E2">
      <w:pPr>
        <w:numPr>
          <w:ilvl w:val="0"/>
          <w:numId w:val="8"/>
        </w:numPr>
        <w:tabs>
          <w:tab w:val="left" w:pos="980"/>
        </w:tabs>
        <w:spacing w:line="386" w:lineRule="exact"/>
        <w:ind w:left="980" w:hanging="358"/>
        <w:rPr>
          <w:sz w:val="20"/>
          <w:szCs w:val="20"/>
        </w:rPr>
      </w:pPr>
      <w:r w:rsidRPr="00EC5B5B">
        <w:rPr>
          <w:rFonts w:eastAsia="Times New Roman"/>
          <w:sz w:val="24"/>
          <w:szCs w:val="24"/>
        </w:rPr>
        <w:t>в основном знает содержание карты и умеет ею пользоваться при ответе на поставленный вопрос;</w:t>
      </w:r>
    </w:p>
    <w:p w14:paraId="20F72228" w14:textId="77777777" w:rsidR="004556E2" w:rsidRDefault="004556E2" w:rsidP="004556E2">
      <w:pPr>
        <w:spacing w:line="32" w:lineRule="exact"/>
        <w:rPr>
          <w:sz w:val="20"/>
          <w:szCs w:val="20"/>
        </w:rPr>
      </w:pPr>
    </w:p>
    <w:p w14:paraId="43E62303" w14:textId="77777777" w:rsidR="004556E2" w:rsidRDefault="004556E2" w:rsidP="004556E2">
      <w:pPr>
        <w:numPr>
          <w:ilvl w:val="0"/>
          <w:numId w:val="9"/>
        </w:numPr>
        <w:tabs>
          <w:tab w:val="left" w:pos="980"/>
        </w:tabs>
        <w:spacing w:line="227" w:lineRule="auto"/>
        <w:ind w:left="980" w:right="1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 решении географических задач допускает ошибки, существенно не влияющие на результат деятельности;</w:t>
      </w:r>
    </w:p>
    <w:p w14:paraId="6ED9F2B1" w14:textId="77777777" w:rsidR="004556E2" w:rsidRDefault="004556E2" w:rsidP="004556E2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3A4070E1" w14:textId="77777777" w:rsidR="004556E2" w:rsidRDefault="004556E2" w:rsidP="004556E2">
      <w:pPr>
        <w:numPr>
          <w:ilvl w:val="0"/>
          <w:numId w:val="9"/>
        </w:numPr>
        <w:tabs>
          <w:tab w:val="left" w:pos="980"/>
        </w:tabs>
        <w:spacing w:line="226" w:lineRule="auto"/>
        <w:ind w:left="980" w:right="3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 основном показывает сформированность знаний, предметных и универсальных учебных действий.</w:t>
      </w:r>
    </w:p>
    <w:p w14:paraId="553735E3" w14:textId="77777777" w:rsidR="004556E2" w:rsidRDefault="004556E2" w:rsidP="004556E2">
      <w:pPr>
        <w:spacing w:line="1" w:lineRule="exact"/>
        <w:rPr>
          <w:sz w:val="20"/>
          <w:szCs w:val="20"/>
        </w:rPr>
      </w:pPr>
    </w:p>
    <w:p w14:paraId="421B309D" w14:textId="77777777" w:rsidR="004556E2" w:rsidRDefault="004556E2" w:rsidP="004556E2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Отметка «3</w:t>
      </w:r>
      <w:r>
        <w:rPr>
          <w:rFonts w:eastAsia="Times New Roman"/>
          <w:sz w:val="24"/>
          <w:szCs w:val="24"/>
        </w:rPr>
        <w:t>»ставится, если обучающийся:</w:t>
      </w:r>
    </w:p>
    <w:p w14:paraId="2824C723" w14:textId="77777777" w:rsidR="004556E2" w:rsidRDefault="004556E2" w:rsidP="004556E2">
      <w:pPr>
        <w:spacing w:line="1" w:lineRule="exact"/>
        <w:rPr>
          <w:sz w:val="20"/>
          <w:szCs w:val="20"/>
        </w:rPr>
      </w:pPr>
    </w:p>
    <w:p w14:paraId="25F843DC" w14:textId="77777777" w:rsidR="004556E2" w:rsidRDefault="004556E2" w:rsidP="004556E2">
      <w:pPr>
        <w:numPr>
          <w:ilvl w:val="0"/>
          <w:numId w:val="1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усвоил основное тематическое содержание;</w:t>
      </w:r>
    </w:p>
    <w:p w14:paraId="405026F7" w14:textId="77777777" w:rsidR="004556E2" w:rsidRDefault="004556E2" w:rsidP="004556E2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5DF3959D" w14:textId="77777777" w:rsidR="004556E2" w:rsidRDefault="004556E2" w:rsidP="004556E2">
      <w:pPr>
        <w:numPr>
          <w:ilvl w:val="0"/>
          <w:numId w:val="10"/>
        </w:numPr>
        <w:tabs>
          <w:tab w:val="left" w:pos="980"/>
        </w:tabs>
        <w:spacing w:line="226" w:lineRule="auto"/>
        <w:ind w:left="980" w:right="2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имеет пробелы в усвоении программного материала, не влияющие на дальнейшее усвоение тематического содержания;</w:t>
      </w:r>
    </w:p>
    <w:p w14:paraId="64BF979A" w14:textId="77777777" w:rsidR="004556E2" w:rsidRDefault="004556E2" w:rsidP="004556E2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2527DA8B" w14:textId="77777777" w:rsidR="004556E2" w:rsidRDefault="004556E2" w:rsidP="004556E2">
      <w:pPr>
        <w:numPr>
          <w:ilvl w:val="0"/>
          <w:numId w:val="1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материал излагает фрагментарно, отсутствует логика в изложении;</w:t>
      </w:r>
    </w:p>
    <w:p w14:paraId="04F7DA0C" w14:textId="77777777" w:rsidR="004556E2" w:rsidRDefault="004556E2" w:rsidP="004556E2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33749FC7" w14:textId="77777777" w:rsidR="004556E2" w:rsidRDefault="004556E2" w:rsidP="004556E2">
      <w:pPr>
        <w:numPr>
          <w:ilvl w:val="0"/>
          <w:numId w:val="10"/>
        </w:numPr>
        <w:tabs>
          <w:tab w:val="left" w:pos="980"/>
        </w:tabs>
        <w:spacing w:line="226" w:lineRule="auto"/>
        <w:ind w:left="980" w:right="4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показывает недостаточную сформированность знания тематического материала, предметных и универсальных учебных действий;</w:t>
      </w:r>
    </w:p>
    <w:p w14:paraId="1C226F96" w14:textId="77777777" w:rsidR="004556E2" w:rsidRDefault="004556E2" w:rsidP="004556E2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701F7C3F" w14:textId="77777777" w:rsidR="004556E2" w:rsidRDefault="004556E2" w:rsidP="004556E2">
      <w:pPr>
        <w:numPr>
          <w:ilvl w:val="0"/>
          <w:numId w:val="1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допускает ошибки в формулировании выводов и обобщений;</w:t>
      </w:r>
    </w:p>
    <w:p w14:paraId="02EE63EB" w14:textId="77777777" w:rsidR="004556E2" w:rsidRDefault="004556E2" w:rsidP="004556E2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0E7BD88F" w14:textId="77777777" w:rsidR="004556E2" w:rsidRDefault="004556E2" w:rsidP="004556E2">
      <w:pPr>
        <w:numPr>
          <w:ilvl w:val="0"/>
          <w:numId w:val="1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слабо аргументирует высказывания;</w:t>
      </w:r>
    </w:p>
    <w:p w14:paraId="402FA38B" w14:textId="77777777" w:rsidR="004556E2" w:rsidRDefault="004556E2" w:rsidP="004556E2">
      <w:pPr>
        <w:numPr>
          <w:ilvl w:val="0"/>
          <w:numId w:val="10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допускает ошибки и неточности в использовании научной терминологии;</w:t>
      </w:r>
    </w:p>
    <w:p w14:paraId="7EA1E1CF" w14:textId="77777777" w:rsidR="004556E2" w:rsidRDefault="004556E2" w:rsidP="004556E2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2360CBFF" w14:textId="77777777" w:rsidR="004556E2" w:rsidRDefault="004556E2" w:rsidP="004556E2">
      <w:pPr>
        <w:numPr>
          <w:ilvl w:val="0"/>
          <w:numId w:val="10"/>
        </w:numPr>
        <w:tabs>
          <w:tab w:val="left" w:pos="980"/>
        </w:tabs>
        <w:spacing w:line="226" w:lineRule="auto"/>
        <w:ind w:left="980" w:right="15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определения понятий, терминов дает недостаточно четкие, путаясь в формулировках;</w:t>
      </w:r>
    </w:p>
    <w:p w14:paraId="537EAA9C" w14:textId="77777777" w:rsidR="004556E2" w:rsidRDefault="004556E2" w:rsidP="004556E2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3D640C9F" w14:textId="77777777" w:rsidR="004556E2" w:rsidRDefault="004556E2" w:rsidP="004556E2">
      <w:pPr>
        <w:numPr>
          <w:ilvl w:val="0"/>
          <w:numId w:val="10"/>
        </w:numPr>
        <w:tabs>
          <w:tab w:val="left" w:pos="980"/>
        </w:tabs>
        <w:spacing w:line="226" w:lineRule="auto"/>
        <w:ind w:left="980" w:right="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использует в качестве доказательства выводы и обобщения, сделанные на основе наблюдений, опытов, или допускает ошибки при их трактовке;</w:t>
      </w:r>
    </w:p>
    <w:p w14:paraId="42450375" w14:textId="77777777" w:rsidR="004556E2" w:rsidRDefault="004556E2" w:rsidP="004556E2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6CA27538" w14:textId="77777777" w:rsidR="004556E2" w:rsidRDefault="004556E2" w:rsidP="004556E2">
      <w:pPr>
        <w:numPr>
          <w:ilvl w:val="0"/>
          <w:numId w:val="10"/>
        </w:numPr>
        <w:tabs>
          <w:tab w:val="left" w:pos="980"/>
        </w:tabs>
        <w:spacing w:line="236" w:lineRule="auto"/>
        <w:ind w:left="980" w:right="660" w:hanging="35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имеет затруднения в использовании теоретических знаний, необходимых для решения практических задач, а также при применении конкретных примеров;</w:t>
      </w:r>
    </w:p>
    <w:p w14:paraId="2F77DDC1" w14:textId="77777777" w:rsidR="004556E2" w:rsidRDefault="004556E2" w:rsidP="004556E2">
      <w:pPr>
        <w:spacing w:line="31" w:lineRule="exact"/>
        <w:rPr>
          <w:rFonts w:ascii="Symbol" w:eastAsia="Symbol" w:hAnsi="Symbol" w:cs="Symbol"/>
          <w:sz w:val="23"/>
          <w:szCs w:val="23"/>
        </w:rPr>
      </w:pPr>
    </w:p>
    <w:p w14:paraId="24830B0F" w14:textId="77777777" w:rsidR="004556E2" w:rsidRDefault="004556E2" w:rsidP="004556E2">
      <w:pPr>
        <w:numPr>
          <w:ilvl w:val="0"/>
          <w:numId w:val="10"/>
        </w:numPr>
        <w:tabs>
          <w:tab w:val="left" w:pos="980"/>
        </w:tabs>
        <w:spacing w:line="231" w:lineRule="auto"/>
        <w:ind w:left="980" w:right="2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отвечает неполно на наводящие вопросы учителя или других обучающихся или дает репродуктивный ответ, не понимая отдельных научных концепций, имеющих определяющее значение в данном тексте;</w:t>
      </w:r>
    </w:p>
    <w:p w14:paraId="524BFF09" w14:textId="77777777" w:rsidR="004556E2" w:rsidRDefault="004556E2" w:rsidP="004556E2">
      <w:pPr>
        <w:spacing w:line="33" w:lineRule="exact"/>
        <w:rPr>
          <w:rFonts w:ascii="Symbol" w:eastAsia="Symbol" w:hAnsi="Symbol" w:cs="Symbol"/>
          <w:sz w:val="24"/>
          <w:szCs w:val="24"/>
        </w:rPr>
      </w:pPr>
    </w:p>
    <w:p w14:paraId="4883EC23" w14:textId="77777777" w:rsidR="004556E2" w:rsidRDefault="004556E2" w:rsidP="004556E2">
      <w:pPr>
        <w:numPr>
          <w:ilvl w:val="0"/>
          <w:numId w:val="10"/>
        </w:numPr>
        <w:tabs>
          <w:tab w:val="left" w:pos="980"/>
        </w:tabs>
        <w:spacing w:line="226" w:lineRule="auto"/>
        <w:ind w:left="980" w:right="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отвечает неполно на вопросы учителя или других обучающихся, допуская одну-две грубые ошибки в изложении программного материала;</w:t>
      </w:r>
    </w:p>
    <w:p w14:paraId="0806DBD3" w14:textId="77777777" w:rsidR="004556E2" w:rsidRDefault="004556E2" w:rsidP="004556E2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0A2BF0B7" w14:textId="77777777" w:rsidR="004556E2" w:rsidRPr="00605CCB" w:rsidRDefault="004556E2" w:rsidP="004556E2">
      <w:pPr>
        <w:numPr>
          <w:ilvl w:val="0"/>
          <w:numId w:val="1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 w:rsidRPr="00605CCB">
        <w:rPr>
          <w:rFonts w:eastAsia="Times New Roman"/>
          <w:sz w:val="24"/>
          <w:szCs w:val="24"/>
        </w:rPr>
        <w:t>слабо знает географическую номенклатуру;</w:t>
      </w:r>
    </w:p>
    <w:p w14:paraId="52BE65C2" w14:textId="77777777" w:rsidR="004556E2" w:rsidRDefault="004556E2" w:rsidP="004556E2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6D52B60A" w14:textId="77777777" w:rsidR="004556E2" w:rsidRDefault="004556E2" w:rsidP="004556E2">
      <w:pPr>
        <w:numPr>
          <w:ilvl w:val="0"/>
          <w:numId w:val="10"/>
        </w:numPr>
        <w:tabs>
          <w:tab w:val="left" w:pos="980"/>
        </w:tabs>
        <w:spacing w:line="226" w:lineRule="auto"/>
        <w:ind w:left="980" w:right="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отсутствуют навыки инструментального определения количественных показателей, характеризующих состояние объекта или явления;</w:t>
      </w:r>
    </w:p>
    <w:p w14:paraId="191E936C" w14:textId="77777777" w:rsidR="004556E2" w:rsidRDefault="004556E2" w:rsidP="004556E2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450A5E64" w14:textId="77777777" w:rsidR="004556E2" w:rsidRDefault="004556E2" w:rsidP="004556E2">
      <w:pPr>
        <w:numPr>
          <w:ilvl w:val="0"/>
          <w:numId w:val="1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имеет географические представления, сформированные на бытовом уровне;</w:t>
      </w:r>
    </w:p>
    <w:p w14:paraId="39D3F919" w14:textId="77777777" w:rsidR="004556E2" w:rsidRDefault="004556E2" w:rsidP="004556E2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1407F499" w14:textId="77777777" w:rsidR="004556E2" w:rsidRDefault="004556E2" w:rsidP="004556E2">
      <w:pPr>
        <w:numPr>
          <w:ilvl w:val="0"/>
          <w:numId w:val="10"/>
        </w:numPr>
        <w:tabs>
          <w:tab w:val="left" w:pos="980"/>
        </w:tabs>
        <w:spacing w:line="226" w:lineRule="auto"/>
        <w:ind w:left="980" w:right="3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использует карту на недостаточном для демонстрации теоретических положений ответа уровне;</w:t>
      </w:r>
    </w:p>
    <w:p w14:paraId="103F541F" w14:textId="77777777" w:rsidR="004556E2" w:rsidRDefault="004556E2" w:rsidP="004556E2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688AE820" w14:textId="77777777" w:rsidR="004556E2" w:rsidRDefault="004556E2" w:rsidP="004556E2">
      <w:pPr>
        <w:numPr>
          <w:ilvl w:val="1"/>
          <w:numId w:val="10"/>
        </w:numPr>
        <w:tabs>
          <w:tab w:val="left" w:pos="980"/>
        </w:tabs>
        <w:spacing w:line="227" w:lineRule="auto"/>
        <w:ind w:left="980" w:right="880" w:hanging="291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устанавливает причинно-следственные связи только с помощью наводящих вопросов со стороны учителя или других обучающихся.</w:t>
      </w:r>
    </w:p>
    <w:p w14:paraId="33F7FCAD" w14:textId="77777777" w:rsidR="004556E2" w:rsidRDefault="004556E2" w:rsidP="004556E2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4BA545A6" w14:textId="77777777" w:rsidR="004556E2" w:rsidRDefault="004556E2" w:rsidP="004556E2">
      <w:pPr>
        <w:numPr>
          <w:ilvl w:val="0"/>
          <w:numId w:val="1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Отметка «2»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1E6DD21D" w14:textId="77777777" w:rsidR="004556E2" w:rsidRDefault="004556E2" w:rsidP="004556E2">
      <w:pPr>
        <w:numPr>
          <w:ilvl w:val="0"/>
          <w:numId w:val="1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усвоил и не раскрыл основное содержание тематического материала;</w:t>
      </w:r>
    </w:p>
    <w:p w14:paraId="76227015" w14:textId="77777777" w:rsidR="004556E2" w:rsidRDefault="004556E2" w:rsidP="004556E2">
      <w:pPr>
        <w:numPr>
          <w:ilvl w:val="0"/>
          <w:numId w:val="10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сформулировал выводы и не сделал обобщения;</w:t>
      </w:r>
    </w:p>
    <w:p w14:paraId="2232D5C2" w14:textId="77777777" w:rsidR="004556E2" w:rsidRDefault="004556E2" w:rsidP="004556E2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133F3E55" w14:textId="77777777" w:rsidR="004556E2" w:rsidRDefault="004556E2" w:rsidP="004556E2">
      <w:pPr>
        <w:numPr>
          <w:ilvl w:val="0"/>
          <w:numId w:val="10"/>
        </w:numPr>
        <w:tabs>
          <w:tab w:val="left" w:pos="980"/>
        </w:tabs>
        <w:spacing w:line="226" w:lineRule="auto"/>
        <w:ind w:left="980" w:right="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знает и не понимает значительную часть (более половины) учебного материала в рамках поставленных вопросов;</w:t>
      </w:r>
    </w:p>
    <w:p w14:paraId="7C4707F6" w14:textId="77777777" w:rsidR="004556E2" w:rsidRDefault="004556E2" w:rsidP="004556E2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4C095457" w14:textId="77777777" w:rsidR="004556E2" w:rsidRDefault="004556E2" w:rsidP="004556E2">
      <w:pPr>
        <w:numPr>
          <w:ilvl w:val="0"/>
          <w:numId w:val="1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имеет сформированных предметных и универсальных учебных действий;</w:t>
      </w:r>
    </w:p>
    <w:p w14:paraId="1CF55DB5" w14:textId="77777777" w:rsidR="004556E2" w:rsidRDefault="004556E2" w:rsidP="004556E2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0C18A2E7" w14:textId="77777777" w:rsidR="004556E2" w:rsidRDefault="004556E2" w:rsidP="004556E2">
      <w:pPr>
        <w:numPr>
          <w:ilvl w:val="0"/>
          <w:numId w:val="10"/>
        </w:numPr>
        <w:tabs>
          <w:tab w:val="left" w:pos="980"/>
        </w:tabs>
        <w:spacing w:line="227" w:lineRule="auto"/>
        <w:ind w:left="980" w:right="2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умеет применять предметные и универсальные учебные действия к ответам на вопросы и решению задач по предлагаемому алгоритму;</w:t>
      </w:r>
    </w:p>
    <w:p w14:paraId="282E2999" w14:textId="77777777" w:rsidR="004556E2" w:rsidRDefault="004556E2" w:rsidP="004556E2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0DFE9678" w14:textId="77777777" w:rsidR="004556E2" w:rsidRDefault="004556E2" w:rsidP="004556E2">
      <w:pPr>
        <w:numPr>
          <w:ilvl w:val="0"/>
          <w:numId w:val="10"/>
        </w:numPr>
        <w:tabs>
          <w:tab w:val="left" w:pos="980"/>
        </w:tabs>
        <w:spacing w:line="236" w:lineRule="auto"/>
        <w:ind w:left="980" w:right="760" w:hanging="35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допускает более двух грубых ошибок, которые не может исправить даже при помощи учителя или других обучающихся в процессе обсуждения ответа;</w:t>
      </w:r>
    </w:p>
    <w:p w14:paraId="7ADF42CC" w14:textId="77777777" w:rsidR="004556E2" w:rsidRDefault="004556E2" w:rsidP="004556E2">
      <w:pPr>
        <w:spacing w:line="1" w:lineRule="exact"/>
        <w:rPr>
          <w:rFonts w:ascii="Symbol" w:eastAsia="Symbol" w:hAnsi="Symbol" w:cs="Symbol"/>
          <w:sz w:val="23"/>
          <w:szCs w:val="23"/>
        </w:rPr>
      </w:pPr>
    </w:p>
    <w:p w14:paraId="621277B4" w14:textId="77777777" w:rsidR="004556E2" w:rsidRDefault="004556E2" w:rsidP="004556E2">
      <w:pPr>
        <w:numPr>
          <w:ilvl w:val="0"/>
          <w:numId w:val="1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допускает грубые ошибки при работе с картой;</w:t>
      </w:r>
    </w:p>
    <w:p w14:paraId="79872E4C" w14:textId="77777777" w:rsidR="004556E2" w:rsidRDefault="004556E2" w:rsidP="004556E2">
      <w:pPr>
        <w:numPr>
          <w:ilvl w:val="0"/>
          <w:numId w:val="10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владеет научной терминологией;</w:t>
      </w:r>
    </w:p>
    <w:p w14:paraId="520807C1" w14:textId="77777777" w:rsidR="004556E2" w:rsidRPr="00CA723B" w:rsidRDefault="004556E2" w:rsidP="004556E2">
      <w:pPr>
        <w:numPr>
          <w:ilvl w:val="0"/>
          <w:numId w:val="10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 w:rsidRPr="00CA723B">
        <w:rPr>
          <w:rFonts w:eastAsia="Times New Roman"/>
          <w:sz w:val="24"/>
          <w:szCs w:val="24"/>
        </w:rPr>
        <w:t>не знает географическую номенклатуру.</w:t>
      </w:r>
    </w:p>
    <w:p w14:paraId="191E518E" w14:textId="77777777" w:rsidR="004556E2" w:rsidRDefault="004556E2" w:rsidP="004556E2">
      <w:pPr>
        <w:spacing w:line="3" w:lineRule="exact"/>
        <w:rPr>
          <w:sz w:val="20"/>
          <w:szCs w:val="20"/>
        </w:rPr>
      </w:pPr>
    </w:p>
    <w:p w14:paraId="3B2B7147" w14:textId="77777777" w:rsidR="004556E2" w:rsidRDefault="004556E2" w:rsidP="004556E2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Письменная работа</w:t>
      </w:r>
    </w:p>
    <w:p w14:paraId="0CA58F95" w14:textId="77777777" w:rsidR="004556E2" w:rsidRDefault="004556E2" w:rsidP="004556E2">
      <w:pPr>
        <w:spacing w:line="235" w:lineRule="auto"/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«5»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4681F1FD" w14:textId="77777777" w:rsidR="004556E2" w:rsidRDefault="004556E2" w:rsidP="004556E2">
      <w:pPr>
        <w:spacing w:line="2" w:lineRule="exact"/>
        <w:rPr>
          <w:sz w:val="20"/>
          <w:szCs w:val="20"/>
        </w:rPr>
      </w:pPr>
    </w:p>
    <w:p w14:paraId="022D4CDB" w14:textId="77777777" w:rsidR="004556E2" w:rsidRPr="00253667" w:rsidRDefault="004556E2" w:rsidP="004556E2">
      <w:pPr>
        <w:numPr>
          <w:ilvl w:val="0"/>
          <w:numId w:val="11"/>
        </w:numPr>
        <w:tabs>
          <w:tab w:val="left" w:pos="980"/>
        </w:tabs>
        <w:spacing w:line="229" w:lineRule="exact"/>
        <w:ind w:left="1120" w:hanging="358"/>
        <w:rPr>
          <w:rFonts w:ascii="Symbol" w:eastAsia="Symbol" w:hAnsi="Symbol" w:cs="Symbol"/>
          <w:sz w:val="24"/>
          <w:szCs w:val="24"/>
        </w:rPr>
      </w:pPr>
      <w:r w:rsidRPr="00253667">
        <w:rPr>
          <w:rFonts w:eastAsia="Times New Roman"/>
          <w:sz w:val="24"/>
          <w:szCs w:val="24"/>
        </w:rPr>
        <w:t>выполнил работу без ошибок и недочетов;</w:t>
      </w:r>
      <w:r>
        <w:rPr>
          <w:rFonts w:eastAsia="Times New Roman"/>
          <w:sz w:val="24"/>
          <w:szCs w:val="24"/>
        </w:rPr>
        <w:t xml:space="preserve"> </w:t>
      </w:r>
      <w:r w:rsidRPr="00253667">
        <w:rPr>
          <w:rFonts w:eastAsia="Times New Roman"/>
          <w:sz w:val="24"/>
          <w:szCs w:val="24"/>
        </w:rPr>
        <w:t>или допустил в работе не более одного недочета;</w:t>
      </w:r>
    </w:p>
    <w:p w14:paraId="1EEA2E26" w14:textId="77777777" w:rsidR="004556E2" w:rsidRDefault="004556E2" w:rsidP="004556E2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18F93150" w14:textId="77777777" w:rsidR="004556E2" w:rsidRDefault="004556E2" w:rsidP="004556E2">
      <w:pPr>
        <w:numPr>
          <w:ilvl w:val="0"/>
          <w:numId w:val="11"/>
        </w:numPr>
        <w:tabs>
          <w:tab w:val="left" w:pos="1120"/>
        </w:tabs>
        <w:spacing w:line="226" w:lineRule="auto"/>
        <w:ind w:left="1120" w:right="10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Примечание: требования к письменной работе по тематическому содержанию соответствуют устному ответу.</w:t>
      </w:r>
    </w:p>
    <w:p w14:paraId="2AE59BD0" w14:textId="77777777" w:rsidR="004556E2" w:rsidRDefault="004556E2" w:rsidP="004556E2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4597348F" w14:textId="77777777" w:rsidR="004556E2" w:rsidRDefault="004556E2" w:rsidP="004556E2">
      <w:pPr>
        <w:numPr>
          <w:ilvl w:val="0"/>
          <w:numId w:val="11"/>
        </w:numPr>
        <w:tabs>
          <w:tab w:val="left" w:pos="1120"/>
        </w:tabs>
        <w:ind w:left="11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Отметка «4»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54C81C0D" w14:textId="77777777" w:rsidR="004556E2" w:rsidRDefault="004556E2" w:rsidP="004556E2">
      <w:pPr>
        <w:numPr>
          <w:ilvl w:val="0"/>
          <w:numId w:val="11"/>
        </w:numPr>
        <w:tabs>
          <w:tab w:val="left" w:pos="1120"/>
        </w:tabs>
        <w:spacing w:line="239" w:lineRule="auto"/>
        <w:ind w:left="11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выполнил работу полностью;</w:t>
      </w:r>
    </w:p>
    <w:p w14:paraId="1BE91137" w14:textId="77777777" w:rsidR="004556E2" w:rsidRDefault="004556E2" w:rsidP="004556E2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5746336F" w14:textId="77777777" w:rsidR="004556E2" w:rsidRDefault="004556E2" w:rsidP="004556E2">
      <w:pPr>
        <w:numPr>
          <w:ilvl w:val="0"/>
          <w:numId w:val="11"/>
        </w:numPr>
        <w:tabs>
          <w:tab w:val="left" w:pos="1120"/>
        </w:tabs>
        <w:spacing w:line="226" w:lineRule="auto"/>
        <w:ind w:left="1120" w:right="6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или допустил в работе не более одной негрубой ошибки и одного недочета или не более двух недочетов.</w:t>
      </w:r>
    </w:p>
    <w:p w14:paraId="3B301BF7" w14:textId="77777777" w:rsidR="004556E2" w:rsidRDefault="004556E2" w:rsidP="004556E2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3FADA920" w14:textId="77777777" w:rsidR="004556E2" w:rsidRDefault="004556E2" w:rsidP="004556E2">
      <w:pPr>
        <w:numPr>
          <w:ilvl w:val="0"/>
          <w:numId w:val="11"/>
        </w:numPr>
        <w:tabs>
          <w:tab w:val="left" w:pos="1120"/>
        </w:tabs>
        <w:spacing w:line="226" w:lineRule="auto"/>
        <w:ind w:left="1120" w:right="10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Примечание: требования к письменной работе по тематическому содержанию соответствуют устному ответу.</w:t>
      </w:r>
    </w:p>
    <w:p w14:paraId="043DF4AA" w14:textId="77777777" w:rsidR="004556E2" w:rsidRDefault="004556E2" w:rsidP="004556E2">
      <w:pPr>
        <w:spacing w:line="1" w:lineRule="exact"/>
        <w:rPr>
          <w:sz w:val="20"/>
          <w:szCs w:val="20"/>
        </w:rPr>
      </w:pPr>
    </w:p>
    <w:p w14:paraId="57DFCE89" w14:textId="77777777" w:rsidR="004556E2" w:rsidRDefault="004556E2" w:rsidP="004556E2">
      <w:pPr>
        <w:ind w:left="4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«3»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40034120" w14:textId="77777777" w:rsidR="004556E2" w:rsidRDefault="004556E2" w:rsidP="004556E2">
      <w:pPr>
        <w:spacing w:line="1" w:lineRule="exact"/>
        <w:rPr>
          <w:sz w:val="20"/>
          <w:szCs w:val="20"/>
        </w:rPr>
      </w:pPr>
    </w:p>
    <w:p w14:paraId="57E63CEB" w14:textId="77777777" w:rsidR="004556E2" w:rsidRDefault="004556E2" w:rsidP="004556E2">
      <w:pPr>
        <w:numPr>
          <w:ilvl w:val="0"/>
          <w:numId w:val="12"/>
        </w:numPr>
        <w:tabs>
          <w:tab w:val="left" w:pos="1120"/>
        </w:tabs>
        <w:ind w:left="11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правильно выполнил не менее половины от полного объема работы;</w:t>
      </w:r>
    </w:p>
    <w:p w14:paraId="36BBEA79" w14:textId="77777777" w:rsidR="004556E2" w:rsidRDefault="004556E2" w:rsidP="004556E2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621EFB66" w14:textId="77777777" w:rsidR="004556E2" w:rsidRDefault="004556E2" w:rsidP="004556E2">
      <w:pPr>
        <w:numPr>
          <w:ilvl w:val="0"/>
          <w:numId w:val="12"/>
        </w:numPr>
        <w:tabs>
          <w:tab w:val="left" w:pos="1120"/>
        </w:tabs>
        <w:spacing w:line="233" w:lineRule="auto"/>
        <w:ind w:left="1120" w:right="6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или допустил в работе не более двух грубых ошибок, или не более одной грубой и одной негрубой ошибки и одного недочета, или не более двух-трех негрубых ошибок, или одной негрубой ошибки и трех недочетов, или при отсутствии ошибок, но при наличии четырех-пяти недочетов.</w:t>
      </w:r>
    </w:p>
    <w:p w14:paraId="599F50EB" w14:textId="77777777" w:rsidR="004556E2" w:rsidRDefault="004556E2" w:rsidP="004556E2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4FF0318B" w14:textId="77777777" w:rsidR="004556E2" w:rsidRDefault="004556E2" w:rsidP="004556E2">
      <w:pPr>
        <w:numPr>
          <w:ilvl w:val="0"/>
          <w:numId w:val="12"/>
        </w:numPr>
        <w:tabs>
          <w:tab w:val="left" w:pos="1120"/>
        </w:tabs>
        <w:spacing w:line="226" w:lineRule="auto"/>
        <w:ind w:left="1120" w:right="10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Примечание: требования к письменной работе по тематическому содержанию соответствуют устному ответу.</w:t>
      </w:r>
    </w:p>
    <w:p w14:paraId="4CA98A18" w14:textId="77777777" w:rsidR="004556E2" w:rsidRDefault="004556E2" w:rsidP="004556E2">
      <w:pPr>
        <w:spacing w:line="1" w:lineRule="exact"/>
        <w:rPr>
          <w:sz w:val="20"/>
          <w:szCs w:val="20"/>
        </w:rPr>
      </w:pPr>
    </w:p>
    <w:p w14:paraId="1F23AA70" w14:textId="77777777" w:rsidR="004556E2" w:rsidRDefault="004556E2" w:rsidP="004556E2">
      <w:pPr>
        <w:ind w:left="4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«2»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364E5DDC" w14:textId="77777777" w:rsidR="004556E2" w:rsidRDefault="004556E2" w:rsidP="004556E2">
      <w:pPr>
        <w:spacing w:line="31" w:lineRule="exact"/>
        <w:rPr>
          <w:sz w:val="20"/>
          <w:szCs w:val="20"/>
        </w:rPr>
      </w:pPr>
    </w:p>
    <w:p w14:paraId="77738C39" w14:textId="77777777" w:rsidR="004556E2" w:rsidRDefault="004556E2" w:rsidP="004556E2">
      <w:pPr>
        <w:numPr>
          <w:ilvl w:val="0"/>
          <w:numId w:val="13"/>
        </w:numPr>
        <w:tabs>
          <w:tab w:val="left" w:pos="1120"/>
        </w:tabs>
        <w:spacing w:line="226" w:lineRule="auto"/>
        <w:ind w:left="1120" w:right="14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допустил количество ошибок и (или) недочетов, превышающее норму для выставления отметки «3»;</w:t>
      </w:r>
    </w:p>
    <w:p w14:paraId="26D7559A" w14:textId="77777777" w:rsidR="004556E2" w:rsidRDefault="004556E2" w:rsidP="004556E2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2DFBC831" w14:textId="77777777" w:rsidR="004556E2" w:rsidRDefault="004556E2" w:rsidP="004556E2">
      <w:pPr>
        <w:numPr>
          <w:ilvl w:val="0"/>
          <w:numId w:val="13"/>
        </w:numPr>
        <w:tabs>
          <w:tab w:val="left" w:pos="1120"/>
        </w:tabs>
        <w:ind w:left="11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или если правильно выполнил менее половины объема работы.</w:t>
      </w:r>
    </w:p>
    <w:p w14:paraId="2F3BD213" w14:textId="77777777" w:rsidR="004556E2" w:rsidRDefault="004556E2" w:rsidP="004556E2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24F6E750" w14:textId="77777777" w:rsidR="004556E2" w:rsidRPr="00605CCB" w:rsidRDefault="004556E2" w:rsidP="004556E2">
      <w:pPr>
        <w:numPr>
          <w:ilvl w:val="0"/>
          <w:numId w:val="13"/>
        </w:numPr>
        <w:tabs>
          <w:tab w:val="left" w:pos="1120"/>
        </w:tabs>
        <w:spacing w:line="226" w:lineRule="auto"/>
        <w:ind w:left="1120" w:right="1040" w:hanging="358"/>
        <w:rPr>
          <w:rFonts w:eastAsia="Times New Roman"/>
          <w:sz w:val="24"/>
          <w:szCs w:val="24"/>
        </w:rPr>
      </w:pPr>
      <w:r w:rsidRPr="00605CCB">
        <w:rPr>
          <w:rFonts w:eastAsia="Times New Roman"/>
          <w:sz w:val="24"/>
          <w:szCs w:val="24"/>
        </w:rPr>
        <w:t>Примечание: требования к письменной работе по тематическому содержанию соответствуют устному ответу.</w:t>
      </w:r>
    </w:p>
    <w:p w14:paraId="2F14BBAF" w14:textId="77777777" w:rsidR="004556E2" w:rsidRDefault="004556E2" w:rsidP="004556E2">
      <w:pPr>
        <w:tabs>
          <w:tab w:val="left" w:pos="1120"/>
        </w:tabs>
        <w:spacing w:line="226" w:lineRule="auto"/>
        <w:ind w:right="1040"/>
        <w:rPr>
          <w:rFonts w:eastAsia="Times New Roman"/>
          <w:sz w:val="24"/>
          <w:szCs w:val="24"/>
        </w:rPr>
      </w:pPr>
    </w:p>
    <w:p w14:paraId="4970F753" w14:textId="77777777" w:rsidR="004556E2" w:rsidRDefault="004556E2" w:rsidP="004556E2">
      <w:pPr>
        <w:tabs>
          <w:tab w:val="left" w:pos="1120"/>
        </w:tabs>
        <w:spacing w:line="226" w:lineRule="auto"/>
        <w:ind w:right="1040"/>
        <w:rPr>
          <w:rFonts w:ascii="Symbol" w:eastAsia="Symbol" w:hAnsi="Symbol" w:cs="Symbol"/>
          <w:sz w:val="24"/>
          <w:szCs w:val="24"/>
        </w:rPr>
      </w:pPr>
    </w:p>
    <w:p w14:paraId="0DCD0153" w14:textId="77777777" w:rsidR="004556E2" w:rsidRDefault="004556E2" w:rsidP="004556E2">
      <w:pPr>
        <w:spacing w:line="5" w:lineRule="exact"/>
        <w:rPr>
          <w:sz w:val="20"/>
          <w:szCs w:val="20"/>
        </w:rPr>
      </w:pPr>
    </w:p>
    <w:p w14:paraId="0CB87C49" w14:textId="77777777" w:rsidR="004556E2" w:rsidRDefault="004556E2" w:rsidP="004556E2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Тест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0"/>
        <w:gridCol w:w="1980"/>
        <w:gridCol w:w="1040"/>
        <w:gridCol w:w="1100"/>
        <w:gridCol w:w="1080"/>
        <w:gridCol w:w="1160"/>
        <w:gridCol w:w="2240"/>
        <w:gridCol w:w="30"/>
      </w:tblGrid>
      <w:tr w:rsidR="004556E2" w14:paraId="09E41D7C" w14:textId="77777777" w:rsidTr="00B7744C">
        <w:trPr>
          <w:trHeight w:val="765"/>
        </w:trPr>
        <w:tc>
          <w:tcPr>
            <w:tcW w:w="15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C84B9AA" w14:textId="77777777" w:rsidR="004556E2" w:rsidRDefault="004556E2" w:rsidP="00B7744C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Количество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AD36AA1" w14:textId="77777777" w:rsidR="004556E2" w:rsidRDefault="004556E2" w:rsidP="00B7744C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gridSpan w:val="5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BAE5AFD" w14:textId="77777777" w:rsidR="004556E2" w:rsidRDefault="004556E2" w:rsidP="00B7744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Отметка на количество правильно выполненных заданий</w:t>
            </w:r>
          </w:p>
        </w:tc>
        <w:tc>
          <w:tcPr>
            <w:tcW w:w="0" w:type="dxa"/>
            <w:vAlign w:val="bottom"/>
          </w:tcPr>
          <w:p w14:paraId="3AE54DBD" w14:textId="77777777" w:rsidR="004556E2" w:rsidRDefault="004556E2" w:rsidP="00B7744C">
            <w:pPr>
              <w:rPr>
                <w:sz w:val="1"/>
                <w:szCs w:val="1"/>
              </w:rPr>
            </w:pPr>
          </w:p>
        </w:tc>
      </w:tr>
      <w:tr w:rsidR="004556E2" w14:paraId="00D63009" w14:textId="77777777" w:rsidTr="00B7744C">
        <w:trPr>
          <w:trHeight w:val="73"/>
        </w:trPr>
        <w:tc>
          <w:tcPr>
            <w:tcW w:w="15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F4BDF03" w14:textId="77777777" w:rsidR="004556E2" w:rsidRDefault="004556E2" w:rsidP="00B7744C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14:paraId="6CB73C12" w14:textId="77777777" w:rsidR="004556E2" w:rsidRDefault="004556E2" w:rsidP="00B7744C">
            <w:pPr>
              <w:rPr>
                <w:sz w:val="6"/>
                <w:szCs w:val="6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14:paraId="4C887167" w14:textId="77777777" w:rsidR="004556E2" w:rsidRDefault="004556E2" w:rsidP="00B7744C">
            <w:pPr>
              <w:rPr>
                <w:sz w:val="6"/>
                <w:szCs w:val="6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14:paraId="297367CB" w14:textId="77777777" w:rsidR="004556E2" w:rsidRDefault="004556E2" w:rsidP="00B7744C">
            <w:pPr>
              <w:rPr>
                <w:sz w:val="6"/>
                <w:szCs w:val="6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4B619563" w14:textId="77777777" w:rsidR="004556E2" w:rsidRDefault="004556E2" w:rsidP="00B7744C">
            <w:pPr>
              <w:rPr>
                <w:sz w:val="6"/>
                <w:szCs w:val="6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14:paraId="79ACCB1B" w14:textId="77777777" w:rsidR="004556E2" w:rsidRDefault="004556E2" w:rsidP="00B7744C">
            <w:pPr>
              <w:rPr>
                <w:sz w:val="6"/>
                <w:szCs w:val="6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14:paraId="74F8CA55" w14:textId="77777777" w:rsidR="004556E2" w:rsidRDefault="004556E2" w:rsidP="00B7744C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07772514" w14:textId="77777777" w:rsidR="004556E2" w:rsidRDefault="004556E2" w:rsidP="00B7744C">
            <w:pPr>
              <w:rPr>
                <w:sz w:val="1"/>
                <w:szCs w:val="1"/>
              </w:rPr>
            </w:pPr>
          </w:p>
        </w:tc>
      </w:tr>
      <w:tr w:rsidR="004556E2" w14:paraId="65AAA606" w14:textId="77777777" w:rsidTr="00B7744C">
        <w:trPr>
          <w:trHeight w:val="276"/>
        </w:trPr>
        <w:tc>
          <w:tcPr>
            <w:tcW w:w="1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3FD6C7D" w14:textId="77777777" w:rsidR="004556E2" w:rsidRDefault="004556E2" w:rsidP="00B7744C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заданий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14:paraId="1C37B920" w14:textId="77777777" w:rsidR="004556E2" w:rsidRDefault="004556E2" w:rsidP="00B7744C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 w:val="restart"/>
            <w:tcBorders>
              <w:right w:val="single" w:sz="8" w:space="0" w:color="auto"/>
            </w:tcBorders>
            <w:vAlign w:val="bottom"/>
          </w:tcPr>
          <w:p w14:paraId="20C5CB12" w14:textId="77777777" w:rsidR="004556E2" w:rsidRDefault="004556E2" w:rsidP="00B7744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100" w:type="dxa"/>
            <w:vMerge w:val="restart"/>
            <w:tcBorders>
              <w:right w:val="single" w:sz="8" w:space="0" w:color="auto"/>
            </w:tcBorders>
            <w:vAlign w:val="bottom"/>
          </w:tcPr>
          <w:p w14:paraId="5F0C237A" w14:textId="77777777" w:rsidR="004556E2" w:rsidRDefault="004556E2" w:rsidP="00B7744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vMerge w:val="restart"/>
            <w:tcBorders>
              <w:right w:val="single" w:sz="8" w:space="0" w:color="auto"/>
            </w:tcBorders>
            <w:vAlign w:val="bottom"/>
          </w:tcPr>
          <w:p w14:paraId="6FB9EEC6" w14:textId="77777777" w:rsidR="004556E2" w:rsidRDefault="004556E2" w:rsidP="00B7744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160" w:type="dxa"/>
            <w:vMerge w:val="restart"/>
            <w:tcBorders>
              <w:right w:val="single" w:sz="8" w:space="0" w:color="auto"/>
            </w:tcBorders>
            <w:vAlign w:val="bottom"/>
          </w:tcPr>
          <w:p w14:paraId="4B0A1638" w14:textId="77777777" w:rsidR="004556E2" w:rsidRDefault="004556E2" w:rsidP="00B7744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240" w:type="dxa"/>
            <w:vMerge w:val="restart"/>
            <w:tcBorders>
              <w:right w:val="single" w:sz="8" w:space="0" w:color="auto"/>
            </w:tcBorders>
            <w:vAlign w:val="bottom"/>
          </w:tcPr>
          <w:p w14:paraId="5D033896" w14:textId="77777777" w:rsidR="004556E2" w:rsidRDefault="004556E2" w:rsidP="00B7744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0" w:type="dxa"/>
            <w:vAlign w:val="bottom"/>
          </w:tcPr>
          <w:p w14:paraId="5F9EAEF4" w14:textId="77777777" w:rsidR="004556E2" w:rsidRDefault="004556E2" w:rsidP="00B7744C">
            <w:pPr>
              <w:rPr>
                <w:sz w:val="1"/>
                <w:szCs w:val="1"/>
              </w:rPr>
            </w:pPr>
          </w:p>
        </w:tc>
      </w:tr>
      <w:tr w:rsidR="004556E2" w14:paraId="23C9D3FE" w14:textId="77777777" w:rsidTr="00B7744C">
        <w:trPr>
          <w:trHeight w:val="322"/>
        </w:trPr>
        <w:tc>
          <w:tcPr>
            <w:tcW w:w="1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EB016C9" w14:textId="77777777" w:rsidR="004556E2" w:rsidRDefault="004556E2" w:rsidP="00B7744C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14:paraId="2466F85C" w14:textId="77777777" w:rsidR="004556E2" w:rsidRDefault="004556E2" w:rsidP="00B7744C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Время выполнения</w:t>
            </w:r>
          </w:p>
        </w:tc>
        <w:tc>
          <w:tcPr>
            <w:tcW w:w="1040" w:type="dxa"/>
            <w:vMerge/>
            <w:tcBorders>
              <w:right w:val="single" w:sz="8" w:space="0" w:color="auto"/>
            </w:tcBorders>
            <w:vAlign w:val="bottom"/>
          </w:tcPr>
          <w:p w14:paraId="1D52A502" w14:textId="77777777" w:rsidR="004556E2" w:rsidRDefault="004556E2" w:rsidP="00B7744C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Merge/>
            <w:tcBorders>
              <w:right w:val="single" w:sz="8" w:space="0" w:color="auto"/>
            </w:tcBorders>
            <w:vAlign w:val="bottom"/>
          </w:tcPr>
          <w:p w14:paraId="0691116D" w14:textId="77777777" w:rsidR="004556E2" w:rsidRDefault="004556E2" w:rsidP="00B7744C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right w:val="single" w:sz="8" w:space="0" w:color="auto"/>
            </w:tcBorders>
            <w:vAlign w:val="bottom"/>
          </w:tcPr>
          <w:p w14:paraId="065631F5" w14:textId="77777777" w:rsidR="004556E2" w:rsidRDefault="004556E2" w:rsidP="00B7744C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vAlign w:val="bottom"/>
          </w:tcPr>
          <w:p w14:paraId="33C72FB0" w14:textId="77777777" w:rsidR="004556E2" w:rsidRDefault="004556E2" w:rsidP="00B7744C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vMerge/>
            <w:tcBorders>
              <w:right w:val="single" w:sz="8" w:space="0" w:color="auto"/>
            </w:tcBorders>
            <w:vAlign w:val="bottom"/>
          </w:tcPr>
          <w:p w14:paraId="7B7D48CD" w14:textId="77777777" w:rsidR="004556E2" w:rsidRDefault="004556E2" w:rsidP="00B7744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05EE6D3" w14:textId="77777777" w:rsidR="004556E2" w:rsidRDefault="004556E2" w:rsidP="00B7744C">
            <w:pPr>
              <w:rPr>
                <w:sz w:val="1"/>
                <w:szCs w:val="1"/>
              </w:rPr>
            </w:pPr>
          </w:p>
        </w:tc>
      </w:tr>
      <w:tr w:rsidR="004556E2" w14:paraId="6D78CF24" w14:textId="77777777" w:rsidTr="00B7744C">
        <w:trPr>
          <w:trHeight w:val="281"/>
        </w:trPr>
        <w:tc>
          <w:tcPr>
            <w:tcW w:w="1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0D6789D" w14:textId="77777777" w:rsidR="004556E2" w:rsidRDefault="004556E2" w:rsidP="00B7744C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DDE180" w14:textId="77777777" w:rsidR="004556E2" w:rsidRDefault="004556E2" w:rsidP="00B7744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работы, минуты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20A365" w14:textId="77777777" w:rsidR="004556E2" w:rsidRDefault="004556E2" w:rsidP="00B7744C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2946DE" w14:textId="77777777" w:rsidR="004556E2" w:rsidRDefault="004556E2" w:rsidP="00B7744C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9058CA" w14:textId="77777777" w:rsidR="004556E2" w:rsidRDefault="004556E2" w:rsidP="00B7744C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AB0252" w14:textId="77777777" w:rsidR="004556E2" w:rsidRDefault="004556E2" w:rsidP="00B7744C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84BB76" w14:textId="77777777" w:rsidR="004556E2" w:rsidRDefault="004556E2" w:rsidP="00B7744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8187622" w14:textId="77777777" w:rsidR="004556E2" w:rsidRDefault="004556E2" w:rsidP="00B7744C">
            <w:pPr>
              <w:rPr>
                <w:sz w:val="1"/>
                <w:szCs w:val="1"/>
              </w:rPr>
            </w:pPr>
          </w:p>
        </w:tc>
      </w:tr>
      <w:tr w:rsidR="004556E2" w14:paraId="55D55D9F" w14:textId="77777777" w:rsidTr="00B7744C">
        <w:trPr>
          <w:trHeight w:val="273"/>
        </w:trPr>
        <w:tc>
          <w:tcPr>
            <w:tcW w:w="1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EAF7B48" w14:textId="77777777" w:rsidR="004556E2" w:rsidRDefault="004556E2" w:rsidP="00B7744C">
            <w:pPr>
              <w:spacing w:line="273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14:paraId="3D1965E1" w14:textId="77777777" w:rsidR="004556E2" w:rsidRDefault="004556E2" w:rsidP="00B7744C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10-15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14:paraId="126631B9" w14:textId="77777777" w:rsidR="004556E2" w:rsidRDefault="004556E2" w:rsidP="00B7744C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9-10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14:paraId="758E3688" w14:textId="77777777" w:rsidR="004556E2" w:rsidRDefault="004556E2" w:rsidP="00B7744C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7-8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14:paraId="6BCF05AD" w14:textId="77777777" w:rsidR="004556E2" w:rsidRDefault="004556E2" w:rsidP="00B7744C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5-6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14:paraId="0019AADF" w14:textId="77777777" w:rsidR="004556E2" w:rsidRDefault="004556E2" w:rsidP="00B7744C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Менее 5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14:paraId="73BCEB93" w14:textId="77777777" w:rsidR="004556E2" w:rsidRDefault="004556E2" w:rsidP="00B7744C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Обучающийся не</w:t>
            </w:r>
          </w:p>
        </w:tc>
        <w:tc>
          <w:tcPr>
            <w:tcW w:w="0" w:type="dxa"/>
            <w:vAlign w:val="bottom"/>
          </w:tcPr>
          <w:p w14:paraId="31A659F2" w14:textId="77777777" w:rsidR="004556E2" w:rsidRDefault="004556E2" w:rsidP="00B7744C">
            <w:pPr>
              <w:rPr>
                <w:sz w:val="1"/>
                <w:szCs w:val="1"/>
              </w:rPr>
            </w:pPr>
          </w:p>
        </w:tc>
      </w:tr>
      <w:tr w:rsidR="004556E2" w14:paraId="467A7701" w14:textId="77777777" w:rsidTr="00B7744C">
        <w:trPr>
          <w:trHeight w:val="70"/>
        </w:trPr>
        <w:tc>
          <w:tcPr>
            <w:tcW w:w="1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5758C41" w14:textId="77777777" w:rsidR="004556E2" w:rsidRDefault="004556E2" w:rsidP="00B7744C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927E3E" w14:textId="77777777" w:rsidR="004556E2" w:rsidRDefault="004556E2" w:rsidP="00B7744C">
            <w:pPr>
              <w:rPr>
                <w:sz w:val="6"/>
                <w:szCs w:val="6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01E844" w14:textId="77777777" w:rsidR="004556E2" w:rsidRDefault="004556E2" w:rsidP="00B7744C">
            <w:pPr>
              <w:rPr>
                <w:sz w:val="6"/>
                <w:szCs w:val="6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384715" w14:textId="77777777" w:rsidR="004556E2" w:rsidRDefault="004556E2" w:rsidP="00B7744C">
            <w:pPr>
              <w:rPr>
                <w:sz w:val="6"/>
                <w:szCs w:val="6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0BA3F4" w14:textId="77777777" w:rsidR="004556E2" w:rsidRDefault="004556E2" w:rsidP="00B7744C">
            <w:pPr>
              <w:rPr>
                <w:sz w:val="6"/>
                <w:szCs w:val="6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9DB1BD" w14:textId="77777777" w:rsidR="004556E2" w:rsidRDefault="004556E2" w:rsidP="00B7744C">
            <w:pPr>
              <w:rPr>
                <w:sz w:val="6"/>
                <w:szCs w:val="6"/>
              </w:rPr>
            </w:pPr>
          </w:p>
        </w:tc>
        <w:tc>
          <w:tcPr>
            <w:tcW w:w="2240" w:type="dxa"/>
            <w:vMerge w:val="restart"/>
            <w:tcBorders>
              <w:right w:val="single" w:sz="8" w:space="0" w:color="auto"/>
            </w:tcBorders>
            <w:vAlign w:val="bottom"/>
          </w:tcPr>
          <w:p w14:paraId="63B8814A" w14:textId="77777777" w:rsidR="004556E2" w:rsidRDefault="004556E2" w:rsidP="00B7744C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приступал к выпол-</w:t>
            </w:r>
          </w:p>
        </w:tc>
        <w:tc>
          <w:tcPr>
            <w:tcW w:w="0" w:type="dxa"/>
            <w:vAlign w:val="bottom"/>
          </w:tcPr>
          <w:p w14:paraId="3844E7B9" w14:textId="77777777" w:rsidR="004556E2" w:rsidRDefault="004556E2" w:rsidP="00B7744C">
            <w:pPr>
              <w:rPr>
                <w:sz w:val="1"/>
                <w:szCs w:val="1"/>
              </w:rPr>
            </w:pPr>
          </w:p>
        </w:tc>
      </w:tr>
      <w:tr w:rsidR="004556E2" w14:paraId="4799AB96" w14:textId="77777777" w:rsidTr="00B7744C">
        <w:trPr>
          <w:trHeight w:val="174"/>
        </w:trPr>
        <w:tc>
          <w:tcPr>
            <w:tcW w:w="15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3343030" w14:textId="77777777" w:rsidR="004556E2" w:rsidRDefault="004556E2" w:rsidP="00B7744C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14:paraId="64297E92" w14:textId="77777777" w:rsidR="004556E2" w:rsidRDefault="004556E2" w:rsidP="00B7744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20-30</w:t>
            </w:r>
          </w:p>
        </w:tc>
        <w:tc>
          <w:tcPr>
            <w:tcW w:w="1040" w:type="dxa"/>
            <w:vMerge w:val="restart"/>
            <w:tcBorders>
              <w:right w:val="single" w:sz="8" w:space="0" w:color="auto"/>
            </w:tcBorders>
            <w:vAlign w:val="bottom"/>
          </w:tcPr>
          <w:p w14:paraId="26E99EC7" w14:textId="77777777" w:rsidR="004556E2" w:rsidRDefault="004556E2" w:rsidP="00B7744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18—20</w:t>
            </w:r>
          </w:p>
        </w:tc>
        <w:tc>
          <w:tcPr>
            <w:tcW w:w="1100" w:type="dxa"/>
            <w:vMerge w:val="restart"/>
            <w:tcBorders>
              <w:right w:val="single" w:sz="8" w:space="0" w:color="auto"/>
            </w:tcBorders>
            <w:vAlign w:val="bottom"/>
          </w:tcPr>
          <w:p w14:paraId="6B7CF5CF" w14:textId="77777777" w:rsidR="004556E2" w:rsidRDefault="004556E2" w:rsidP="00B7744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14-17</w:t>
            </w:r>
          </w:p>
        </w:tc>
        <w:tc>
          <w:tcPr>
            <w:tcW w:w="1080" w:type="dxa"/>
            <w:vMerge w:val="restart"/>
            <w:tcBorders>
              <w:right w:val="single" w:sz="8" w:space="0" w:color="auto"/>
            </w:tcBorders>
            <w:vAlign w:val="bottom"/>
          </w:tcPr>
          <w:p w14:paraId="33EEE4E9" w14:textId="77777777" w:rsidR="004556E2" w:rsidRDefault="004556E2" w:rsidP="00B7744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10-13</w:t>
            </w:r>
          </w:p>
        </w:tc>
        <w:tc>
          <w:tcPr>
            <w:tcW w:w="1160" w:type="dxa"/>
            <w:vMerge w:val="restart"/>
            <w:tcBorders>
              <w:right w:val="single" w:sz="8" w:space="0" w:color="auto"/>
            </w:tcBorders>
            <w:vAlign w:val="bottom"/>
          </w:tcPr>
          <w:p w14:paraId="6ED088E5" w14:textId="77777777" w:rsidR="004556E2" w:rsidRDefault="004556E2" w:rsidP="00B7744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Менее 10</w:t>
            </w:r>
          </w:p>
        </w:tc>
        <w:tc>
          <w:tcPr>
            <w:tcW w:w="2240" w:type="dxa"/>
            <w:vMerge/>
            <w:tcBorders>
              <w:right w:val="single" w:sz="8" w:space="0" w:color="auto"/>
            </w:tcBorders>
            <w:vAlign w:val="bottom"/>
          </w:tcPr>
          <w:p w14:paraId="5120B99E" w14:textId="77777777" w:rsidR="004556E2" w:rsidRDefault="004556E2" w:rsidP="00B7744C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14:paraId="6F7DC91F" w14:textId="77777777" w:rsidR="004556E2" w:rsidRDefault="004556E2" w:rsidP="00B7744C">
            <w:pPr>
              <w:rPr>
                <w:sz w:val="1"/>
                <w:szCs w:val="1"/>
              </w:rPr>
            </w:pPr>
          </w:p>
        </w:tc>
      </w:tr>
      <w:tr w:rsidR="004556E2" w14:paraId="1C859A18" w14:textId="77777777" w:rsidTr="00B7744C">
        <w:trPr>
          <w:trHeight w:val="163"/>
        </w:trPr>
        <w:tc>
          <w:tcPr>
            <w:tcW w:w="15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D58871C" w14:textId="77777777" w:rsidR="004556E2" w:rsidRDefault="004556E2" w:rsidP="00B7744C">
            <w:pPr>
              <w:rPr>
                <w:sz w:val="13"/>
                <w:szCs w:val="13"/>
              </w:rPr>
            </w:pPr>
          </w:p>
        </w:tc>
        <w:tc>
          <w:tcPr>
            <w:tcW w:w="19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443368" w14:textId="77777777" w:rsidR="004556E2" w:rsidRDefault="004556E2" w:rsidP="00B7744C">
            <w:pPr>
              <w:rPr>
                <w:sz w:val="13"/>
                <w:szCs w:val="13"/>
              </w:rPr>
            </w:pPr>
          </w:p>
        </w:tc>
        <w:tc>
          <w:tcPr>
            <w:tcW w:w="10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750EE5" w14:textId="77777777" w:rsidR="004556E2" w:rsidRDefault="004556E2" w:rsidP="00B7744C">
            <w:pPr>
              <w:rPr>
                <w:sz w:val="13"/>
                <w:szCs w:val="13"/>
              </w:rPr>
            </w:pPr>
          </w:p>
        </w:tc>
        <w:tc>
          <w:tcPr>
            <w:tcW w:w="11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C9599C" w14:textId="77777777" w:rsidR="004556E2" w:rsidRDefault="004556E2" w:rsidP="00B7744C">
            <w:pPr>
              <w:rPr>
                <w:sz w:val="13"/>
                <w:szCs w:val="13"/>
              </w:rPr>
            </w:pPr>
          </w:p>
        </w:tc>
        <w:tc>
          <w:tcPr>
            <w:tcW w:w="10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7F773C" w14:textId="77777777" w:rsidR="004556E2" w:rsidRDefault="004556E2" w:rsidP="00B7744C">
            <w:pPr>
              <w:rPr>
                <w:sz w:val="13"/>
                <w:szCs w:val="13"/>
              </w:rPr>
            </w:pPr>
          </w:p>
        </w:tc>
        <w:tc>
          <w:tcPr>
            <w:tcW w:w="11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0E102A" w14:textId="77777777" w:rsidR="004556E2" w:rsidRDefault="004556E2" w:rsidP="00B7744C">
            <w:pPr>
              <w:rPr>
                <w:sz w:val="13"/>
                <w:szCs w:val="13"/>
              </w:rPr>
            </w:pPr>
          </w:p>
        </w:tc>
        <w:tc>
          <w:tcPr>
            <w:tcW w:w="2240" w:type="dxa"/>
            <w:vMerge w:val="restart"/>
            <w:tcBorders>
              <w:right w:val="single" w:sz="8" w:space="0" w:color="auto"/>
            </w:tcBorders>
            <w:vAlign w:val="bottom"/>
          </w:tcPr>
          <w:p w14:paraId="4A8EED27" w14:textId="77777777" w:rsidR="004556E2" w:rsidRDefault="004556E2" w:rsidP="00B7744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нению работы</w:t>
            </w:r>
          </w:p>
        </w:tc>
        <w:tc>
          <w:tcPr>
            <w:tcW w:w="0" w:type="dxa"/>
            <w:vAlign w:val="bottom"/>
          </w:tcPr>
          <w:p w14:paraId="682CDF76" w14:textId="77777777" w:rsidR="004556E2" w:rsidRDefault="004556E2" w:rsidP="00B7744C">
            <w:pPr>
              <w:rPr>
                <w:sz w:val="1"/>
                <w:szCs w:val="1"/>
              </w:rPr>
            </w:pPr>
          </w:p>
        </w:tc>
      </w:tr>
      <w:tr w:rsidR="004556E2" w14:paraId="60A75F55" w14:textId="77777777" w:rsidTr="00B7744C">
        <w:trPr>
          <w:trHeight w:val="98"/>
        </w:trPr>
        <w:tc>
          <w:tcPr>
            <w:tcW w:w="15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C755798" w14:textId="77777777" w:rsidR="004556E2" w:rsidRDefault="004556E2" w:rsidP="00B7744C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30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14:paraId="4CAE49FE" w14:textId="77777777" w:rsidR="004556E2" w:rsidRDefault="004556E2" w:rsidP="00B7744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30-45</w:t>
            </w:r>
          </w:p>
        </w:tc>
        <w:tc>
          <w:tcPr>
            <w:tcW w:w="1040" w:type="dxa"/>
            <w:vMerge w:val="restart"/>
            <w:tcBorders>
              <w:right w:val="single" w:sz="8" w:space="0" w:color="auto"/>
            </w:tcBorders>
            <w:vAlign w:val="bottom"/>
          </w:tcPr>
          <w:p w14:paraId="55598511" w14:textId="77777777" w:rsidR="004556E2" w:rsidRDefault="004556E2" w:rsidP="00B7744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27-30</w:t>
            </w:r>
          </w:p>
        </w:tc>
        <w:tc>
          <w:tcPr>
            <w:tcW w:w="1100" w:type="dxa"/>
            <w:vMerge w:val="restart"/>
            <w:tcBorders>
              <w:right w:val="single" w:sz="8" w:space="0" w:color="auto"/>
            </w:tcBorders>
            <w:vAlign w:val="bottom"/>
          </w:tcPr>
          <w:p w14:paraId="6652B750" w14:textId="77777777" w:rsidR="004556E2" w:rsidRDefault="004556E2" w:rsidP="00B7744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22-26</w:t>
            </w:r>
          </w:p>
        </w:tc>
        <w:tc>
          <w:tcPr>
            <w:tcW w:w="1080" w:type="dxa"/>
            <w:vMerge w:val="restart"/>
            <w:tcBorders>
              <w:right w:val="single" w:sz="8" w:space="0" w:color="auto"/>
            </w:tcBorders>
            <w:vAlign w:val="bottom"/>
          </w:tcPr>
          <w:p w14:paraId="0E4F659C" w14:textId="77777777" w:rsidR="004556E2" w:rsidRDefault="004556E2" w:rsidP="00B7744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15—21</w:t>
            </w:r>
          </w:p>
        </w:tc>
        <w:tc>
          <w:tcPr>
            <w:tcW w:w="1160" w:type="dxa"/>
            <w:vMerge w:val="restart"/>
            <w:tcBorders>
              <w:right w:val="single" w:sz="8" w:space="0" w:color="auto"/>
            </w:tcBorders>
            <w:vAlign w:val="bottom"/>
          </w:tcPr>
          <w:p w14:paraId="16F9DA94" w14:textId="77777777" w:rsidR="004556E2" w:rsidRDefault="004556E2" w:rsidP="00B7744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Менее 15</w:t>
            </w:r>
          </w:p>
        </w:tc>
        <w:tc>
          <w:tcPr>
            <w:tcW w:w="2240" w:type="dxa"/>
            <w:vMerge/>
            <w:tcBorders>
              <w:right w:val="single" w:sz="8" w:space="0" w:color="auto"/>
            </w:tcBorders>
            <w:vAlign w:val="bottom"/>
          </w:tcPr>
          <w:p w14:paraId="0A432F7E" w14:textId="77777777" w:rsidR="004556E2" w:rsidRDefault="004556E2" w:rsidP="00B7744C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4E81B270" w14:textId="77777777" w:rsidR="004556E2" w:rsidRDefault="004556E2" w:rsidP="00B7744C">
            <w:pPr>
              <w:rPr>
                <w:sz w:val="1"/>
                <w:szCs w:val="1"/>
              </w:rPr>
            </w:pPr>
          </w:p>
        </w:tc>
      </w:tr>
      <w:tr w:rsidR="004556E2" w14:paraId="1BCD55ED" w14:textId="77777777" w:rsidTr="00B7744C">
        <w:trPr>
          <w:trHeight w:val="211"/>
        </w:trPr>
        <w:tc>
          <w:tcPr>
            <w:tcW w:w="15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0012842" w14:textId="77777777" w:rsidR="004556E2" w:rsidRDefault="004556E2" w:rsidP="00B7744C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14:paraId="1772206E" w14:textId="77777777" w:rsidR="004556E2" w:rsidRDefault="004556E2" w:rsidP="00B7744C">
            <w:pPr>
              <w:rPr>
                <w:sz w:val="18"/>
                <w:szCs w:val="18"/>
              </w:rPr>
            </w:pPr>
          </w:p>
        </w:tc>
        <w:tc>
          <w:tcPr>
            <w:tcW w:w="1040" w:type="dxa"/>
            <w:vMerge/>
            <w:tcBorders>
              <w:right w:val="single" w:sz="8" w:space="0" w:color="auto"/>
            </w:tcBorders>
            <w:vAlign w:val="bottom"/>
          </w:tcPr>
          <w:p w14:paraId="1052D522" w14:textId="77777777" w:rsidR="004556E2" w:rsidRDefault="004556E2" w:rsidP="00B7744C">
            <w:pPr>
              <w:rPr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right w:val="single" w:sz="8" w:space="0" w:color="auto"/>
            </w:tcBorders>
            <w:vAlign w:val="bottom"/>
          </w:tcPr>
          <w:p w14:paraId="54C74388" w14:textId="77777777" w:rsidR="004556E2" w:rsidRDefault="004556E2" w:rsidP="00B7744C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right w:val="single" w:sz="8" w:space="0" w:color="auto"/>
            </w:tcBorders>
            <w:vAlign w:val="bottom"/>
          </w:tcPr>
          <w:p w14:paraId="7B768B80" w14:textId="77777777" w:rsidR="004556E2" w:rsidRDefault="004556E2" w:rsidP="00B7744C">
            <w:pPr>
              <w:rPr>
                <w:sz w:val="18"/>
                <w:szCs w:val="18"/>
              </w:rPr>
            </w:pP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vAlign w:val="bottom"/>
          </w:tcPr>
          <w:p w14:paraId="0DD29834" w14:textId="77777777" w:rsidR="004556E2" w:rsidRDefault="004556E2" w:rsidP="00B7744C">
            <w:pPr>
              <w:rPr>
                <w:sz w:val="18"/>
                <w:szCs w:val="18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14:paraId="6325A92D" w14:textId="77777777" w:rsidR="004556E2" w:rsidRDefault="004556E2" w:rsidP="00B7744C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14:paraId="36D81C95" w14:textId="77777777" w:rsidR="004556E2" w:rsidRDefault="004556E2" w:rsidP="00B7744C">
            <w:pPr>
              <w:rPr>
                <w:sz w:val="1"/>
                <w:szCs w:val="1"/>
              </w:rPr>
            </w:pPr>
          </w:p>
        </w:tc>
      </w:tr>
      <w:tr w:rsidR="004556E2" w14:paraId="3EE5E6E9" w14:textId="77777777" w:rsidTr="00B7744C">
        <w:trPr>
          <w:trHeight w:val="53"/>
        </w:trPr>
        <w:tc>
          <w:tcPr>
            <w:tcW w:w="1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F6617C0" w14:textId="77777777" w:rsidR="004556E2" w:rsidRDefault="004556E2" w:rsidP="00B7744C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A9F27E" w14:textId="77777777" w:rsidR="004556E2" w:rsidRDefault="004556E2" w:rsidP="00B7744C">
            <w:pPr>
              <w:rPr>
                <w:sz w:val="4"/>
                <w:szCs w:val="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C8D27E" w14:textId="77777777" w:rsidR="004556E2" w:rsidRDefault="004556E2" w:rsidP="00B7744C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401C65" w14:textId="77777777" w:rsidR="004556E2" w:rsidRDefault="004556E2" w:rsidP="00B7744C">
            <w:pPr>
              <w:rPr>
                <w:sz w:val="4"/>
                <w:szCs w:val="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8E0264" w14:textId="77777777" w:rsidR="004556E2" w:rsidRDefault="004556E2" w:rsidP="00B7744C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FE9CE7" w14:textId="77777777" w:rsidR="004556E2" w:rsidRDefault="004556E2" w:rsidP="00B7744C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D63D4E" w14:textId="77777777" w:rsidR="004556E2" w:rsidRDefault="004556E2" w:rsidP="00B7744C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66FACF0C" w14:textId="77777777" w:rsidR="004556E2" w:rsidRDefault="004556E2" w:rsidP="00B7744C">
            <w:pPr>
              <w:rPr>
                <w:sz w:val="1"/>
                <w:szCs w:val="1"/>
              </w:rPr>
            </w:pPr>
          </w:p>
        </w:tc>
      </w:tr>
    </w:tbl>
    <w:p w14:paraId="14D85389" w14:textId="77777777" w:rsidR="004556E2" w:rsidRDefault="004556E2" w:rsidP="004556E2">
      <w:pPr>
        <w:spacing w:line="278" w:lineRule="exact"/>
        <w:rPr>
          <w:sz w:val="20"/>
          <w:szCs w:val="20"/>
        </w:rPr>
      </w:pPr>
    </w:p>
    <w:p w14:paraId="4A096EE8" w14:textId="77777777" w:rsidR="004556E2" w:rsidRDefault="004556E2" w:rsidP="004556E2">
      <w:pPr>
        <w:spacing w:line="234" w:lineRule="auto"/>
        <w:ind w:left="400" w:right="92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1.отметки с анализом тестовых работ доводятся до сведения обучающихся, как правило, не позднее, чем через 3—4 дня или на следующем уроке;</w:t>
      </w:r>
    </w:p>
    <w:p w14:paraId="66F0A6B3" w14:textId="77777777" w:rsidR="004556E2" w:rsidRDefault="004556E2" w:rsidP="004556E2">
      <w:pPr>
        <w:spacing w:line="14" w:lineRule="exact"/>
        <w:rPr>
          <w:sz w:val="20"/>
          <w:szCs w:val="20"/>
        </w:rPr>
      </w:pPr>
    </w:p>
    <w:p w14:paraId="39381ADD" w14:textId="77777777" w:rsidR="004556E2" w:rsidRDefault="004556E2" w:rsidP="004556E2">
      <w:pPr>
        <w:numPr>
          <w:ilvl w:val="1"/>
          <w:numId w:val="14"/>
        </w:numPr>
        <w:tabs>
          <w:tab w:val="left" w:pos="1348"/>
        </w:tabs>
        <w:spacing w:line="236" w:lineRule="auto"/>
        <w:ind w:left="400" w:right="7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необходимо провести работу над ошибками, предусматривающую устранение пробелов в тематических знаниях, навыках предметной и универсальной учебной деятельности.</w:t>
      </w:r>
    </w:p>
    <w:p w14:paraId="386B5119" w14:textId="77777777" w:rsidR="004556E2" w:rsidRDefault="004556E2" w:rsidP="004556E2">
      <w:pPr>
        <w:spacing w:line="13" w:lineRule="exact"/>
        <w:rPr>
          <w:rFonts w:eastAsia="Times New Roman"/>
          <w:sz w:val="24"/>
          <w:szCs w:val="24"/>
        </w:rPr>
      </w:pPr>
    </w:p>
    <w:p w14:paraId="08130A7F" w14:textId="77777777" w:rsidR="004556E2" w:rsidRDefault="004556E2" w:rsidP="004556E2">
      <w:pPr>
        <w:spacing w:line="234" w:lineRule="auto"/>
        <w:ind w:left="400" w:right="272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Практическая работа (в том числе на основе работы с картой) </w:t>
      </w:r>
      <w:r>
        <w:rPr>
          <w:rFonts w:eastAsia="Times New Roman"/>
          <w:b/>
          <w:bCs/>
          <w:sz w:val="24"/>
          <w:szCs w:val="24"/>
        </w:rPr>
        <w:t xml:space="preserve">Отметка «5»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5D865884" w14:textId="77777777" w:rsidR="004556E2" w:rsidRDefault="004556E2" w:rsidP="004556E2">
      <w:pPr>
        <w:spacing w:line="33" w:lineRule="exact"/>
        <w:rPr>
          <w:rFonts w:eastAsia="Times New Roman"/>
          <w:sz w:val="24"/>
          <w:szCs w:val="24"/>
        </w:rPr>
      </w:pPr>
    </w:p>
    <w:p w14:paraId="05FEAA81" w14:textId="77777777" w:rsidR="004556E2" w:rsidRPr="00EC5B5B" w:rsidRDefault="004556E2" w:rsidP="004556E2">
      <w:pPr>
        <w:numPr>
          <w:ilvl w:val="0"/>
          <w:numId w:val="14"/>
        </w:numPr>
        <w:tabs>
          <w:tab w:val="left" w:pos="1120"/>
        </w:tabs>
        <w:spacing w:line="226" w:lineRule="auto"/>
        <w:ind w:left="1120" w:right="1360" w:hanging="358"/>
        <w:rPr>
          <w:rFonts w:ascii="Symbol" w:eastAsia="Symbol" w:hAnsi="Symbol" w:cs="Symbol"/>
          <w:sz w:val="24"/>
          <w:szCs w:val="24"/>
        </w:rPr>
      </w:pPr>
      <w:r w:rsidRPr="00EC5B5B">
        <w:rPr>
          <w:rFonts w:eastAsia="Times New Roman"/>
          <w:sz w:val="24"/>
          <w:szCs w:val="24"/>
        </w:rPr>
        <w:t>выполнил работу в полном объеме на основе предложенного учителем или составленного самостоятельно алгоритма деятельности;</w:t>
      </w:r>
    </w:p>
    <w:p w14:paraId="15DFD595" w14:textId="77777777" w:rsidR="004556E2" w:rsidRDefault="004556E2" w:rsidP="004556E2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471169E1" w14:textId="77777777" w:rsidR="004556E2" w:rsidRDefault="004556E2" w:rsidP="004556E2">
      <w:pPr>
        <w:numPr>
          <w:ilvl w:val="0"/>
          <w:numId w:val="14"/>
        </w:numPr>
        <w:tabs>
          <w:tab w:val="left" w:pos="1120"/>
        </w:tabs>
        <w:spacing w:line="226" w:lineRule="auto"/>
        <w:ind w:left="1120" w:righ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самостоятельно подобрал и использовал необходимые для выполнения работы средства обучения, в том числе инструментальные;</w:t>
      </w:r>
    </w:p>
    <w:p w14:paraId="0217B1C9" w14:textId="77777777" w:rsidR="004556E2" w:rsidRDefault="004556E2" w:rsidP="004556E2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620C25B6" w14:textId="77777777" w:rsidR="004556E2" w:rsidRDefault="004556E2" w:rsidP="004556E2">
      <w:pPr>
        <w:numPr>
          <w:ilvl w:val="0"/>
          <w:numId w:val="14"/>
        </w:numPr>
        <w:tabs>
          <w:tab w:val="left" w:pos="1120"/>
        </w:tabs>
        <w:spacing w:line="227" w:lineRule="auto"/>
        <w:ind w:left="1120" w:right="12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продемонстрировал владение теоретическими знаниями, необходимыми для достижения образовательного результата;</w:t>
      </w:r>
    </w:p>
    <w:p w14:paraId="070FB215" w14:textId="77777777" w:rsidR="004556E2" w:rsidRDefault="004556E2" w:rsidP="004556E2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14:paraId="002F7685" w14:textId="77777777" w:rsidR="004556E2" w:rsidRPr="00253667" w:rsidRDefault="004556E2" w:rsidP="004556E2">
      <w:pPr>
        <w:numPr>
          <w:ilvl w:val="0"/>
          <w:numId w:val="14"/>
        </w:numPr>
        <w:tabs>
          <w:tab w:val="left" w:pos="1120"/>
        </w:tabs>
        <w:ind w:left="1120" w:hanging="358"/>
        <w:rPr>
          <w:rFonts w:ascii="Symbol" w:eastAsia="Symbol" w:hAnsi="Symbol" w:cs="Symbol"/>
          <w:sz w:val="24"/>
          <w:szCs w:val="24"/>
        </w:rPr>
      </w:pPr>
      <w:r w:rsidRPr="00253667">
        <w:rPr>
          <w:rFonts w:eastAsia="Times New Roman"/>
          <w:sz w:val="24"/>
          <w:szCs w:val="24"/>
        </w:rPr>
        <w:t>аккуратно оформил результаты работы;</w:t>
      </w:r>
    </w:p>
    <w:p w14:paraId="37E28A35" w14:textId="77777777" w:rsidR="004556E2" w:rsidRDefault="004556E2" w:rsidP="004556E2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08DCEE72" w14:textId="77777777" w:rsidR="004556E2" w:rsidRPr="00253667" w:rsidRDefault="004556E2" w:rsidP="004556E2">
      <w:pPr>
        <w:numPr>
          <w:ilvl w:val="0"/>
          <w:numId w:val="15"/>
        </w:numPr>
        <w:tabs>
          <w:tab w:val="left" w:pos="1120"/>
        </w:tabs>
        <w:spacing w:line="280" w:lineRule="exact"/>
        <w:ind w:left="980" w:right="1520" w:hanging="358"/>
        <w:rPr>
          <w:rFonts w:ascii="Symbol" w:eastAsia="Symbol" w:hAnsi="Symbol" w:cs="Symbol"/>
          <w:sz w:val="24"/>
          <w:szCs w:val="24"/>
        </w:rPr>
      </w:pPr>
      <w:r w:rsidRPr="00253667">
        <w:rPr>
          <w:rFonts w:eastAsia="Times New Roman"/>
          <w:sz w:val="24"/>
          <w:szCs w:val="24"/>
        </w:rPr>
        <w:t>выбрал оптимальный в условиях конкретной задачи вариант оформления результатов практической работы.</w:t>
      </w:r>
      <w:r>
        <w:rPr>
          <w:rFonts w:eastAsia="Times New Roman"/>
          <w:sz w:val="24"/>
          <w:szCs w:val="24"/>
        </w:rPr>
        <w:t xml:space="preserve"> </w:t>
      </w:r>
      <w:r w:rsidRPr="00253667">
        <w:rPr>
          <w:rFonts w:eastAsia="Times New Roman"/>
          <w:sz w:val="24"/>
          <w:szCs w:val="24"/>
        </w:rPr>
        <w:t>Примечание: требования к практической работе по тематическому содержанию</w:t>
      </w:r>
    </w:p>
    <w:p w14:paraId="1EB44F74" w14:textId="77777777" w:rsidR="004556E2" w:rsidRDefault="004556E2" w:rsidP="004556E2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соответствуют устному ответу.</w:t>
      </w:r>
    </w:p>
    <w:p w14:paraId="0658C5EC" w14:textId="77777777" w:rsidR="004556E2" w:rsidRDefault="004556E2" w:rsidP="004556E2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«4»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16ADABBB" w14:textId="77777777" w:rsidR="004556E2" w:rsidRDefault="004556E2" w:rsidP="004556E2">
      <w:pPr>
        <w:spacing w:line="31" w:lineRule="exact"/>
        <w:rPr>
          <w:sz w:val="20"/>
          <w:szCs w:val="20"/>
        </w:rPr>
      </w:pPr>
    </w:p>
    <w:p w14:paraId="1FA1D2DE" w14:textId="77777777" w:rsidR="004556E2" w:rsidRDefault="004556E2" w:rsidP="004556E2">
      <w:pPr>
        <w:numPr>
          <w:ilvl w:val="0"/>
          <w:numId w:val="16"/>
        </w:numPr>
        <w:tabs>
          <w:tab w:val="left" w:pos="980"/>
        </w:tabs>
        <w:spacing w:line="226" w:lineRule="auto"/>
        <w:ind w:left="980" w:right="9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выполнил работу в полном объеме на основе предложенного учителем или составленного самостоятельно алгоритма деятельности;</w:t>
      </w:r>
    </w:p>
    <w:p w14:paraId="1E234F64" w14:textId="77777777" w:rsidR="004556E2" w:rsidRDefault="004556E2" w:rsidP="004556E2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4BA96068" w14:textId="77777777" w:rsidR="004556E2" w:rsidRDefault="004556E2" w:rsidP="004556E2">
      <w:pPr>
        <w:numPr>
          <w:ilvl w:val="0"/>
          <w:numId w:val="16"/>
        </w:numPr>
        <w:tabs>
          <w:tab w:val="left" w:pos="980"/>
        </w:tabs>
        <w:spacing w:line="226" w:lineRule="auto"/>
        <w:ind w:left="980" w:right="1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допустил отклонение в последовательности выполнения работы, не повлиявшее на результативность деятельности* то есть конечный результат;</w:t>
      </w:r>
    </w:p>
    <w:p w14:paraId="3BE44EA6" w14:textId="77777777" w:rsidR="004556E2" w:rsidRDefault="004556E2" w:rsidP="004556E2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40A9FA1D" w14:textId="77777777" w:rsidR="004556E2" w:rsidRDefault="004556E2" w:rsidP="004556E2">
      <w:pPr>
        <w:numPr>
          <w:ilvl w:val="0"/>
          <w:numId w:val="16"/>
        </w:numPr>
        <w:tabs>
          <w:tab w:val="left" w:pos="980"/>
        </w:tabs>
        <w:spacing w:line="236" w:lineRule="auto"/>
        <w:ind w:left="980" w:right="380" w:hanging="35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использовал предложенные учителем или другими обучающимися необходимые для выполнения работы средства обучения, в том числе инструментальные;</w:t>
      </w:r>
    </w:p>
    <w:p w14:paraId="53ED1322" w14:textId="77777777" w:rsidR="004556E2" w:rsidRDefault="004556E2" w:rsidP="004556E2">
      <w:pPr>
        <w:spacing w:line="31" w:lineRule="exact"/>
        <w:rPr>
          <w:rFonts w:ascii="Symbol" w:eastAsia="Symbol" w:hAnsi="Symbol" w:cs="Symbol"/>
          <w:sz w:val="23"/>
          <w:szCs w:val="23"/>
        </w:rPr>
      </w:pPr>
    </w:p>
    <w:p w14:paraId="4903EF12" w14:textId="77777777" w:rsidR="004556E2" w:rsidRDefault="004556E2" w:rsidP="004556E2">
      <w:pPr>
        <w:numPr>
          <w:ilvl w:val="0"/>
          <w:numId w:val="16"/>
        </w:numPr>
        <w:tabs>
          <w:tab w:val="left" w:pos="980"/>
        </w:tabs>
        <w:spacing w:line="226" w:lineRule="auto"/>
        <w:ind w:left="980" w:right="8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продемонстрировал владения теоретическими знаниями, необходимыми для достижения образовательного результата;</w:t>
      </w:r>
    </w:p>
    <w:p w14:paraId="36F758B6" w14:textId="77777777" w:rsidR="004556E2" w:rsidRDefault="004556E2" w:rsidP="004556E2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4A13096B" w14:textId="77777777" w:rsidR="004556E2" w:rsidRDefault="004556E2" w:rsidP="004556E2">
      <w:pPr>
        <w:numPr>
          <w:ilvl w:val="0"/>
          <w:numId w:val="16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аккуратно оформил результаты работы;</w:t>
      </w:r>
    </w:p>
    <w:p w14:paraId="575D3CC4" w14:textId="77777777" w:rsidR="004556E2" w:rsidRDefault="004556E2" w:rsidP="004556E2">
      <w:pPr>
        <w:numPr>
          <w:ilvl w:val="0"/>
          <w:numId w:val="16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допустил неточности или небрежности в оформлении результатов работы.</w:t>
      </w:r>
    </w:p>
    <w:p w14:paraId="2EF0FE73" w14:textId="77777777" w:rsidR="004556E2" w:rsidRDefault="004556E2" w:rsidP="004556E2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6E5E540C" w14:textId="77777777" w:rsidR="004556E2" w:rsidRDefault="004556E2" w:rsidP="004556E2">
      <w:pPr>
        <w:numPr>
          <w:ilvl w:val="0"/>
          <w:numId w:val="16"/>
        </w:numPr>
        <w:tabs>
          <w:tab w:val="left" w:pos="980"/>
        </w:tabs>
        <w:spacing w:line="226" w:lineRule="auto"/>
        <w:ind w:left="980" w:right="4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Примечание: требования к практической работе по тематическому содержанию соответствуют устному ответу.</w:t>
      </w:r>
    </w:p>
    <w:p w14:paraId="33CB3B22" w14:textId="77777777" w:rsidR="004556E2" w:rsidRDefault="004556E2" w:rsidP="004556E2">
      <w:pPr>
        <w:spacing w:line="1" w:lineRule="exact"/>
        <w:rPr>
          <w:sz w:val="20"/>
          <w:szCs w:val="20"/>
        </w:rPr>
      </w:pPr>
    </w:p>
    <w:p w14:paraId="16A85B0D" w14:textId="77777777" w:rsidR="004556E2" w:rsidRDefault="004556E2" w:rsidP="004556E2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«3»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53B9B114" w14:textId="77777777" w:rsidR="004556E2" w:rsidRDefault="004556E2" w:rsidP="004556E2">
      <w:pPr>
        <w:spacing w:line="1" w:lineRule="exact"/>
        <w:rPr>
          <w:sz w:val="20"/>
          <w:szCs w:val="20"/>
        </w:rPr>
      </w:pPr>
    </w:p>
    <w:p w14:paraId="15CB1E51" w14:textId="77777777" w:rsidR="004556E2" w:rsidRDefault="004556E2" w:rsidP="004556E2">
      <w:pPr>
        <w:numPr>
          <w:ilvl w:val="0"/>
          <w:numId w:val="17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выполнил работу с помощью учителя или других обучающихся;</w:t>
      </w:r>
    </w:p>
    <w:p w14:paraId="2C56B8EF" w14:textId="77777777" w:rsidR="004556E2" w:rsidRDefault="004556E2" w:rsidP="004556E2">
      <w:pPr>
        <w:numPr>
          <w:ilvl w:val="0"/>
          <w:numId w:val="17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использовал предложенный учителем алгоритм выполнения работы;</w:t>
      </w:r>
    </w:p>
    <w:p w14:paraId="16016272" w14:textId="77777777" w:rsidR="004556E2" w:rsidRDefault="004556E2" w:rsidP="004556E2">
      <w:pPr>
        <w:numPr>
          <w:ilvl w:val="0"/>
          <w:numId w:val="17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затратил больше установленного времени на выполнение работы;</w:t>
      </w:r>
    </w:p>
    <w:p w14:paraId="4E2A7D0A" w14:textId="77777777" w:rsidR="004556E2" w:rsidRDefault="004556E2" w:rsidP="004556E2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4F0BC95D" w14:textId="77777777" w:rsidR="004556E2" w:rsidRPr="002E2DB1" w:rsidRDefault="004556E2" w:rsidP="004556E2">
      <w:pPr>
        <w:numPr>
          <w:ilvl w:val="0"/>
          <w:numId w:val="17"/>
        </w:numPr>
        <w:tabs>
          <w:tab w:val="left" w:pos="980"/>
        </w:tabs>
        <w:spacing w:line="226" w:lineRule="auto"/>
        <w:ind w:left="980" w:right="100" w:hanging="358"/>
        <w:rPr>
          <w:rFonts w:ascii="Symbol" w:eastAsia="Symbol" w:hAnsi="Symbol" w:cs="Symbol"/>
          <w:sz w:val="24"/>
          <w:szCs w:val="24"/>
        </w:rPr>
      </w:pPr>
      <w:r w:rsidRPr="002E2DB1">
        <w:rPr>
          <w:rFonts w:eastAsia="Times New Roman"/>
          <w:sz w:val="24"/>
          <w:szCs w:val="24"/>
        </w:rPr>
        <w:t>показал знание теоретического материала, но имел затруднения в практическом его применении;</w:t>
      </w:r>
    </w:p>
    <w:p w14:paraId="1238E1BC" w14:textId="77777777" w:rsidR="004556E2" w:rsidRDefault="004556E2" w:rsidP="004556E2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2B38A0D2" w14:textId="77777777" w:rsidR="004556E2" w:rsidRDefault="004556E2" w:rsidP="004556E2">
      <w:pPr>
        <w:numPr>
          <w:ilvl w:val="0"/>
          <w:numId w:val="17"/>
        </w:numPr>
        <w:tabs>
          <w:tab w:val="left" w:pos="980"/>
        </w:tabs>
        <w:spacing w:line="237" w:lineRule="auto"/>
        <w:ind w:left="980" w:right="380" w:hanging="35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использовал предложенные учителем или другими обучающимися необходимые для выполнения работы средства обучения, в том числе инструментальные.</w:t>
      </w:r>
    </w:p>
    <w:p w14:paraId="367E629E" w14:textId="77777777" w:rsidR="004556E2" w:rsidRDefault="004556E2" w:rsidP="004556E2">
      <w:pPr>
        <w:spacing w:line="31" w:lineRule="exact"/>
        <w:rPr>
          <w:rFonts w:ascii="Symbol" w:eastAsia="Symbol" w:hAnsi="Symbol" w:cs="Symbol"/>
          <w:sz w:val="23"/>
          <w:szCs w:val="23"/>
        </w:rPr>
      </w:pPr>
    </w:p>
    <w:p w14:paraId="299A286F" w14:textId="77777777" w:rsidR="004556E2" w:rsidRDefault="004556E2" w:rsidP="004556E2">
      <w:pPr>
        <w:numPr>
          <w:ilvl w:val="0"/>
          <w:numId w:val="17"/>
        </w:numPr>
        <w:tabs>
          <w:tab w:val="left" w:pos="980"/>
        </w:tabs>
        <w:spacing w:line="226" w:lineRule="auto"/>
        <w:ind w:left="980" w:right="5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Примечание: требования к практической работе по тематическому содержанию соответствуют устному ответу.</w:t>
      </w:r>
    </w:p>
    <w:p w14:paraId="1A0DE66B" w14:textId="77777777" w:rsidR="004556E2" w:rsidRDefault="004556E2" w:rsidP="004556E2">
      <w:pPr>
        <w:spacing w:line="5" w:lineRule="exact"/>
        <w:rPr>
          <w:sz w:val="20"/>
          <w:szCs w:val="20"/>
        </w:rPr>
      </w:pPr>
    </w:p>
    <w:p w14:paraId="224D6446" w14:textId="77777777" w:rsidR="004556E2" w:rsidRDefault="004556E2" w:rsidP="004556E2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Отметка «2» ставится, если обучающийся:</w:t>
      </w:r>
    </w:p>
    <w:p w14:paraId="0E0C9D43" w14:textId="77777777" w:rsidR="004556E2" w:rsidRDefault="004556E2" w:rsidP="004556E2">
      <w:pPr>
        <w:spacing w:line="27" w:lineRule="exact"/>
        <w:rPr>
          <w:sz w:val="20"/>
          <w:szCs w:val="20"/>
        </w:rPr>
      </w:pPr>
    </w:p>
    <w:p w14:paraId="14F9BFED" w14:textId="77777777" w:rsidR="004556E2" w:rsidRDefault="004556E2" w:rsidP="004556E2">
      <w:pPr>
        <w:numPr>
          <w:ilvl w:val="0"/>
          <w:numId w:val="18"/>
        </w:numPr>
        <w:tabs>
          <w:tab w:val="left" w:pos="980"/>
        </w:tabs>
        <w:spacing w:line="226" w:lineRule="auto"/>
        <w:ind w:left="980" w:right="5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получил ошибочные результаты, а также результаты, не соответствующие цели проведения практической работы;</w:t>
      </w:r>
    </w:p>
    <w:p w14:paraId="4C449D7F" w14:textId="77777777" w:rsidR="004556E2" w:rsidRDefault="004556E2" w:rsidP="004556E2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7F5AE607" w14:textId="77777777" w:rsidR="004556E2" w:rsidRDefault="004556E2" w:rsidP="004556E2">
      <w:pPr>
        <w:numPr>
          <w:ilvl w:val="0"/>
          <w:numId w:val="18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владеет теоретическими знаниями для проведения работы;</w:t>
      </w:r>
    </w:p>
    <w:p w14:paraId="5D379307" w14:textId="77777777" w:rsidR="004556E2" w:rsidRDefault="004556E2" w:rsidP="004556E2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38105061" w14:textId="77777777" w:rsidR="004556E2" w:rsidRDefault="004556E2" w:rsidP="004556E2">
      <w:pPr>
        <w:numPr>
          <w:ilvl w:val="0"/>
          <w:numId w:val="18"/>
        </w:numPr>
        <w:tabs>
          <w:tab w:val="left" w:pos="980"/>
        </w:tabs>
        <w:spacing w:line="236" w:lineRule="auto"/>
        <w:ind w:left="980" w:right="1220" w:hanging="35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не подготовил или не подобрал (даже с помощью учителя или других обучающихся) средства обучения, необходимые для проведения работы;</w:t>
      </w:r>
    </w:p>
    <w:p w14:paraId="64E87519" w14:textId="77777777" w:rsidR="004556E2" w:rsidRDefault="004556E2" w:rsidP="004556E2">
      <w:pPr>
        <w:spacing w:line="31" w:lineRule="exact"/>
        <w:rPr>
          <w:rFonts w:ascii="Symbol" w:eastAsia="Symbol" w:hAnsi="Symbol" w:cs="Symbol"/>
          <w:sz w:val="23"/>
          <w:szCs w:val="23"/>
        </w:rPr>
      </w:pPr>
    </w:p>
    <w:p w14:paraId="44E13472" w14:textId="77777777" w:rsidR="004556E2" w:rsidRDefault="004556E2" w:rsidP="004556E2">
      <w:pPr>
        <w:numPr>
          <w:ilvl w:val="0"/>
          <w:numId w:val="18"/>
        </w:numPr>
        <w:tabs>
          <w:tab w:val="left" w:pos="980"/>
        </w:tabs>
        <w:spacing w:line="226" w:lineRule="auto"/>
        <w:ind w:left="980" w:right="7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может использовать предложенный учителем или другими обучающимися алгоритм выполнения работы;</w:t>
      </w:r>
    </w:p>
    <w:p w14:paraId="0EA5D6A1" w14:textId="77777777" w:rsidR="004556E2" w:rsidRDefault="004556E2" w:rsidP="004556E2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0B279078" w14:textId="77777777" w:rsidR="004556E2" w:rsidRDefault="004556E2" w:rsidP="004556E2">
      <w:pPr>
        <w:numPr>
          <w:ilvl w:val="0"/>
          <w:numId w:val="18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выполнил менее 50% от объема работы.</w:t>
      </w:r>
    </w:p>
    <w:p w14:paraId="07DE04FE" w14:textId="77777777" w:rsidR="004556E2" w:rsidRDefault="004556E2" w:rsidP="004556E2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6B723CFE" w14:textId="77777777" w:rsidR="004556E2" w:rsidRPr="00CA723B" w:rsidRDefault="004556E2" w:rsidP="004556E2">
      <w:pPr>
        <w:numPr>
          <w:ilvl w:val="0"/>
          <w:numId w:val="18"/>
        </w:numPr>
        <w:tabs>
          <w:tab w:val="left" w:pos="980"/>
        </w:tabs>
        <w:spacing w:line="226" w:lineRule="auto"/>
        <w:ind w:left="980" w:right="500" w:hanging="358"/>
        <w:rPr>
          <w:rFonts w:ascii="Symbol" w:eastAsia="Symbol" w:hAnsi="Symbol" w:cs="Symbol"/>
          <w:sz w:val="24"/>
          <w:szCs w:val="24"/>
        </w:rPr>
      </w:pPr>
      <w:r w:rsidRPr="00CA723B">
        <w:rPr>
          <w:rFonts w:eastAsia="Times New Roman"/>
          <w:sz w:val="24"/>
          <w:szCs w:val="24"/>
        </w:rPr>
        <w:t>Примечание: требования к практической работе по тематическому содержанию соответствуют устному ответу.</w:t>
      </w:r>
    </w:p>
    <w:p w14:paraId="189AC95F" w14:textId="77777777" w:rsidR="004556E2" w:rsidRDefault="004556E2" w:rsidP="004556E2">
      <w:pPr>
        <w:spacing w:line="6" w:lineRule="exact"/>
        <w:rPr>
          <w:sz w:val="20"/>
          <w:szCs w:val="20"/>
        </w:rPr>
      </w:pPr>
    </w:p>
    <w:p w14:paraId="052C06F9" w14:textId="77777777" w:rsidR="004556E2" w:rsidRDefault="004556E2" w:rsidP="004556E2">
      <w:pPr>
        <w:ind w:left="46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Реферат</w:t>
      </w:r>
    </w:p>
    <w:p w14:paraId="0514408C" w14:textId="77777777" w:rsidR="004556E2" w:rsidRDefault="004556E2" w:rsidP="004556E2">
      <w:pPr>
        <w:spacing w:line="235" w:lineRule="auto"/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«5»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74FCF646" w14:textId="77777777" w:rsidR="004556E2" w:rsidRDefault="004556E2" w:rsidP="004556E2">
      <w:pPr>
        <w:spacing w:line="2" w:lineRule="exact"/>
        <w:rPr>
          <w:sz w:val="20"/>
          <w:szCs w:val="20"/>
        </w:rPr>
      </w:pPr>
    </w:p>
    <w:p w14:paraId="2780DD35" w14:textId="77777777" w:rsidR="004556E2" w:rsidRDefault="004556E2" w:rsidP="004556E2">
      <w:pPr>
        <w:numPr>
          <w:ilvl w:val="0"/>
          <w:numId w:val="19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выполнил требования к оформлению реферата;</w:t>
      </w:r>
    </w:p>
    <w:p w14:paraId="15B304CF" w14:textId="77777777" w:rsidR="004556E2" w:rsidRDefault="004556E2" w:rsidP="004556E2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0FCC48C7" w14:textId="77777777" w:rsidR="004556E2" w:rsidRDefault="004556E2" w:rsidP="004556E2">
      <w:pPr>
        <w:numPr>
          <w:ilvl w:val="0"/>
          <w:numId w:val="19"/>
        </w:numPr>
        <w:tabs>
          <w:tab w:val="left" w:pos="980"/>
        </w:tabs>
        <w:spacing w:line="226" w:lineRule="auto"/>
        <w:ind w:left="980" w:right="9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использовал достаточный объем теоретического материала и примеров для раскрытия выбранной темы;</w:t>
      </w:r>
    </w:p>
    <w:p w14:paraId="2B10AA06" w14:textId="77777777" w:rsidR="004556E2" w:rsidRDefault="004556E2" w:rsidP="004556E2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395776B5" w14:textId="77777777" w:rsidR="004556E2" w:rsidRDefault="004556E2" w:rsidP="004556E2">
      <w:pPr>
        <w:numPr>
          <w:ilvl w:val="0"/>
          <w:numId w:val="19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использовал литературный язык изложения материала;</w:t>
      </w:r>
    </w:p>
    <w:p w14:paraId="6B71BF04" w14:textId="77777777" w:rsidR="004556E2" w:rsidRDefault="004556E2" w:rsidP="004556E2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05B9DE50" w14:textId="77777777" w:rsidR="004556E2" w:rsidRDefault="004556E2" w:rsidP="004556E2">
      <w:pPr>
        <w:numPr>
          <w:ilvl w:val="0"/>
          <w:numId w:val="19"/>
        </w:numPr>
        <w:tabs>
          <w:tab w:val="left" w:pos="980"/>
        </w:tabs>
        <w:spacing w:line="226" w:lineRule="auto"/>
        <w:ind w:left="980" w:right="9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продемонстрировал умение отвечать на поставленные вопросы при защите реферата.</w:t>
      </w:r>
    </w:p>
    <w:p w14:paraId="46925F3B" w14:textId="77777777" w:rsidR="004556E2" w:rsidRDefault="004556E2" w:rsidP="004556E2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785C2ECD" w14:textId="77777777" w:rsidR="004556E2" w:rsidRPr="008B328B" w:rsidRDefault="004556E2" w:rsidP="004556E2">
      <w:pPr>
        <w:numPr>
          <w:ilvl w:val="0"/>
          <w:numId w:val="19"/>
        </w:numPr>
        <w:tabs>
          <w:tab w:val="left" w:pos="980"/>
        </w:tabs>
        <w:spacing w:line="230" w:lineRule="auto"/>
        <w:ind w:left="980" w:right="1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Примечание: требования к реферативной работе по ее тематическому содержанию соответствуют требованиям к устному, письменному ответам и практической работе одновременно.</w:t>
      </w:r>
    </w:p>
    <w:p w14:paraId="037C5C8C" w14:textId="77777777" w:rsidR="004556E2" w:rsidRDefault="004556E2" w:rsidP="004556E2">
      <w:pPr>
        <w:tabs>
          <w:tab w:val="left" w:pos="980"/>
        </w:tabs>
        <w:spacing w:line="230" w:lineRule="auto"/>
        <w:ind w:right="180"/>
        <w:rPr>
          <w:rFonts w:ascii="Symbol" w:eastAsia="Symbol" w:hAnsi="Symbol" w:cs="Symbol"/>
          <w:sz w:val="24"/>
          <w:szCs w:val="24"/>
        </w:rPr>
      </w:pPr>
    </w:p>
    <w:p w14:paraId="54F713E4" w14:textId="77777777" w:rsidR="004556E2" w:rsidRDefault="004556E2" w:rsidP="004556E2">
      <w:pPr>
        <w:spacing w:line="8" w:lineRule="exact"/>
        <w:rPr>
          <w:sz w:val="20"/>
          <w:szCs w:val="20"/>
        </w:rPr>
      </w:pPr>
    </w:p>
    <w:p w14:paraId="25C2F20A" w14:textId="77777777" w:rsidR="004556E2" w:rsidRPr="008B328B" w:rsidRDefault="004556E2" w:rsidP="004556E2">
      <w:pPr>
        <w:numPr>
          <w:ilvl w:val="0"/>
          <w:numId w:val="20"/>
        </w:numPr>
        <w:tabs>
          <w:tab w:val="left" w:pos="1220"/>
        </w:tabs>
        <w:ind w:left="1220" w:hanging="250"/>
        <w:rPr>
          <w:rFonts w:eastAsia="Times New Roman"/>
          <w:b/>
          <w:bCs/>
          <w:sz w:val="28"/>
          <w:szCs w:val="28"/>
        </w:rPr>
      </w:pPr>
      <w:r w:rsidRPr="008B328B">
        <w:rPr>
          <w:rFonts w:eastAsia="Times New Roman"/>
          <w:b/>
          <w:bCs/>
          <w:sz w:val="28"/>
          <w:szCs w:val="28"/>
        </w:rPr>
        <w:t>Содержательный раздел</w:t>
      </w:r>
    </w:p>
    <w:p w14:paraId="42CC25CD" w14:textId="77777777" w:rsidR="004556E2" w:rsidRDefault="004556E2" w:rsidP="004556E2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2.1 Общая характеристика учебного предмета</w:t>
      </w:r>
    </w:p>
    <w:p w14:paraId="2CD2FDD8" w14:textId="77777777" w:rsidR="004556E2" w:rsidRDefault="004556E2" w:rsidP="004556E2">
      <w:pPr>
        <w:spacing w:line="7" w:lineRule="exact"/>
        <w:rPr>
          <w:sz w:val="20"/>
          <w:szCs w:val="20"/>
        </w:rPr>
      </w:pPr>
    </w:p>
    <w:p w14:paraId="35610F2D" w14:textId="77777777" w:rsidR="004556E2" w:rsidRDefault="004556E2" w:rsidP="004556E2">
      <w:pPr>
        <w:spacing w:line="234" w:lineRule="auto"/>
        <w:ind w:left="260" w:right="2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Содержание основного общего образования по географии отражает комплексный подход к изучению географической среды в целом и ее пространственной дифференциации в условиях разных территорий и акваторий Земли.</w:t>
      </w:r>
    </w:p>
    <w:p w14:paraId="679004AA" w14:textId="77777777" w:rsidR="004556E2" w:rsidRDefault="004556E2" w:rsidP="004556E2">
      <w:pPr>
        <w:spacing w:line="14" w:lineRule="exact"/>
        <w:rPr>
          <w:sz w:val="20"/>
          <w:szCs w:val="20"/>
        </w:rPr>
      </w:pPr>
    </w:p>
    <w:p w14:paraId="1B0FED5D" w14:textId="77777777" w:rsidR="004556E2" w:rsidRDefault="004556E2" w:rsidP="004556E2">
      <w:pPr>
        <w:numPr>
          <w:ilvl w:val="2"/>
          <w:numId w:val="21"/>
        </w:numPr>
        <w:tabs>
          <w:tab w:val="left" w:pos="1186"/>
        </w:tabs>
        <w:spacing w:line="234" w:lineRule="auto"/>
        <w:ind w:left="260" w:right="2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основу содержания учебного предмета положено изучение географической среды для жизни и деятельности человека и общества.</w:t>
      </w:r>
    </w:p>
    <w:p w14:paraId="4D11C913" w14:textId="77777777" w:rsidR="004556E2" w:rsidRDefault="004556E2" w:rsidP="004556E2">
      <w:pPr>
        <w:spacing w:line="13" w:lineRule="exact"/>
        <w:rPr>
          <w:rFonts w:eastAsia="Times New Roman"/>
          <w:sz w:val="24"/>
          <w:szCs w:val="24"/>
        </w:rPr>
      </w:pPr>
    </w:p>
    <w:p w14:paraId="3E5BB1E6" w14:textId="77777777" w:rsidR="004556E2" w:rsidRPr="00403C78" w:rsidRDefault="004556E2" w:rsidP="004556E2">
      <w:pPr>
        <w:spacing w:line="250" w:lineRule="auto"/>
        <w:ind w:left="260" w:right="60" w:firstLine="708"/>
        <w:jc w:val="both"/>
        <w:rPr>
          <w:rFonts w:eastAsia="Times New Roman"/>
          <w:sz w:val="24"/>
          <w:szCs w:val="24"/>
        </w:rPr>
      </w:pPr>
      <w:r w:rsidRPr="00403C78">
        <w:rPr>
          <w:rFonts w:eastAsia="Times New Roman"/>
          <w:sz w:val="24"/>
          <w:szCs w:val="24"/>
        </w:rPr>
        <w:t>Содержание географического образования в основной школе формирует у школьников знания основ географического пространства на местном, региональном и глобальном уровнях, а также умения правильно ориентироваться в пространстве. В этой связи рабочая программа содержит рекомендации к структуре национально-регионального компонента по географии своего края, области, района, региона. Включение этих рекомендаций</w:t>
      </w:r>
    </w:p>
    <w:p w14:paraId="5EC48FC8" w14:textId="77777777" w:rsidR="004556E2" w:rsidRDefault="004556E2" w:rsidP="004556E2">
      <w:pPr>
        <w:spacing w:line="2" w:lineRule="exact"/>
        <w:rPr>
          <w:rFonts w:eastAsia="Times New Roman"/>
          <w:sz w:val="24"/>
          <w:szCs w:val="24"/>
        </w:rPr>
      </w:pPr>
    </w:p>
    <w:p w14:paraId="35CCD395" w14:textId="77777777" w:rsidR="004556E2" w:rsidRDefault="004556E2" w:rsidP="004556E2">
      <w:pPr>
        <w:numPr>
          <w:ilvl w:val="0"/>
          <w:numId w:val="21"/>
        </w:numPr>
        <w:tabs>
          <w:tab w:val="left" w:pos="433"/>
        </w:tabs>
        <w:spacing w:line="237" w:lineRule="auto"/>
        <w:ind w:left="260" w:right="4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примерную программу связано с тем, что изучение малой родины, ее географических особенностей, активная и осознанная познавательная, творческая и практическая деятельность обучающихся в окружающей среде являются необходимыми условиями изучения географии своей страны в целом.</w:t>
      </w:r>
    </w:p>
    <w:p w14:paraId="0DDDD280" w14:textId="77777777" w:rsidR="004556E2" w:rsidRDefault="004556E2" w:rsidP="004556E2">
      <w:pPr>
        <w:spacing w:line="14" w:lineRule="exact"/>
        <w:rPr>
          <w:rFonts w:eastAsia="Times New Roman"/>
          <w:sz w:val="24"/>
          <w:szCs w:val="24"/>
        </w:rPr>
      </w:pPr>
    </w:p>
    <w:p w14:paraId="11E12409" w14:textId="77777777" w:rsidR="004556E2" w:rsidRDefault="004556E2" w:rsidP="004556E2">
      <w:pPr>
        <w:spacing w:line="238" w:lineRule="auto"/>
        <w:ind w:left="260" w:right="8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Педагогический синтез общеземлеведческих и страноведческих основ учебного предмета позволяет организовать деятельность обучающихся по освоению, изменению и преобразованию окружающей среды на основе идеи разумного, гармонического взаимодействия природы и общества, социальной ответственности каждого человека за сохранение жизни на Земле, в то же время формирует бережное отношение к природным богатствам, истории и культуре своего Отечества.</w:t>
      </w:r>
    </w:p>
    <w:p w14:paraId="05303534" w14:textId="77777777" w:rsidR="004556E2" w:rsidRDefault="004556E2" w:rsidP="004556E2">
      <w:pPr>
        <w:spacing w:line="13" w:lineRule="exact"/>
        <w:rPr>
          <w:rFonts w:eastAsia="Times New Roman"/>
          <w:sz w:val="24"/>
          <w:szCs w:val="24"/>
        </w:rPr>
      </w:pPr>
    </w:p>
    <w:p w14:paraId="2575CDC1" w14:textId="77777777" w:rsidR="004556E2" w:rsidRDefault="004556E2" w:rsidP="004556E2">
      <w:pPr>
        <w:spacing w:line="238" w:lineRule="auto"/>
        <w:ind w:left="260" w:right="6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Курс природоведения на ступени основного общего образования направлен на формирование у обучающихся представлений о специфике природы, населения и хозяйства на различных уровнях познания. Отбор содержания проведен с учетом культуросообразного подхода, в соответствии с которым обучающиеся должны освоить содержание, значимое для формирования познавательной, нравственной и эстетической культуры, сохранения окружающей среды и собственного здоровья; для повседневной жизни и практической деятельности. Рабочая программа по природоведению строится с учетом следующих содержательных линий:</w:t>
      </w:r>
    </w:p>
    <w:p w14:paraId="336331FE" w14:textId="77777777" w:rsidR="004556E2" w:rsidRDefault="004556E2" w:rsidP="004556E2">
      <w:pPr>
        <w:spacing w:line="7" w:lineRule="exact"/>
        <w:rPr>
          <w:rFonts w:eastAsia="Times New Roman"/>
          <w:sz w:val="24"/>
          <w:szCs w:val="24"/>
        </w:rPr>
      </w:pPr>
    </w:p>
    <w:p w14:paraId="7F819EAF" w14:textId="77777777" w:rsidR="004556E2" w:rsidRDefault="004556E2" w:rsidP="004556E2">
      <w:pPr>
        <w:numPr>
          <w:ilvl w:val="1"/>
          <w:numId w:val="21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многообразие природы и хозяйственной деятельности человека;</w:t>
      </w:r>
    </w:p>
    <w:p w14:paraId="2AB18F5E" w14:textId="77777777" w:rsidR="004556E2" w:rsidRDefault="004556E2" w:rsidP="004556E2">
      <w:pPr>
        <w:numPr>
          <w:ilvl w:val="1"/>
          <w:numId w:val="21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социальная сущность человека;</w:t>
      </w:r>
    </w:p>
    <w:p w14:paraId="78D5E349" w14:textId="77777777" w:rsidR="004556E2" w:rsidRDefault="004556E2" w:rsidP="004556E2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407D5511" w14:textId="77777777" w:rsidR="004556E2" w:rsidRDefault="004556E2" w:rsidP="004556E2">
      <w:pPr>
        <w:numPr>
          <w:ilvl w:val="1"/>
          <w:numId w:val="21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уровневая организация природы, населения и хозяйства.</w:t>
      </w:r>
    </w:p>
    <w:p w14:paraId="2335363C" w14:textId="77777777" w:rsidR="004556E2" w:rsidRDefault="004556E2" w:rsidP="004556E2">
      <w:pPr>
        <w:spacing w:line="10" w:lineRule="exact"/>
        <w:rPr>
          <w:sz w:val="20"/>
          <w:szCs w:val="20"/>
        </w:rPr>
      </w:pPr>
    </w:p>
    <w:p w14:paraId="4B6E5318" w14:textId="77777777" w:rsidR="004556E2" w:rsidRDefault="004556E2" w:rsidP="004556E2">
      <w:pPr>
        <w:spacing w:line="14" w:lineRule="exact"/>
        <w:rPr>
          <w:sz w:val="20"/>
          <w:szCs w:val="20"/>
        </w:rPr>
      </w:pPr>
    </w:p>
    <w:p w14:paraId="62769B81" w14:textId="77777777" w:rsidR="004556E2" w:rsidRDefault="004556E2" w:rsidP="004556E2">
      <w:pPr>
        <w:numPr>
          <w:ilvl w:val="0"/>
          <w:numId w:val="22"/>
        </w:numPr>
        <w:tabs>
          <w:tab w:val="left" w:pos="1186"/>
        </w:tabs>
        <w:spacing w:line="237" w:lineRule="auto"/>
        <w:ind w:left="260" w:right="10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курсе природоведения происходит знакомство обучающихся с основными понятиями и закономерностями физической географии. Объясняются строение и процессы, происходящие в литосфере, атмосфере, гидросфере и биосфере. Раскрывается взаимосвязь между различными оболочками Земли.</w:t>
      </w:r>
    </w:p>
    <w:p w14:paraId="7B389141" w14:textId="77777777" w:rsidR="004556E2" w:rsidRDefault="004556E2" w:rsidP="004556E2">
      <w:pPr>
        <w:spacing w:line="13" w:lineRule="exact"/>
        <w:rPr>
          <w:rFonts w:eastAsia="Times New Roman"/>
          <w:sz w:val="24"/>
          <w:szCs w:val="24"/>
        </w:rPr>
      </w:pPr>
    </w:p>
    <w:p w14:paraId="4429724F" w14:textId="77777777" w:rsidR="004556E2" w:rsidRDefault="004556E2" w:rsidP="004556E2">
      <w:pPr>
        <w:spacing w:line="21" w:lineRule="exact"/>
        <w:rPr>
          <w:rFonts w:eastAsia="Times New Roman"/>
          <w:sz w:val="24"/>
          <w:szCs w:val="24"/>
        </w:rPr>
      </w:pPr>
    </w:p>
    <w:p w14:paraId="051318BE" w14:textId="77777777" w:rsidR="004556E2" w:rsidRPr="00212EF3" w:rsidRDefault="004556E2" w:rsidP="004556E2">
      <w:pPr>
        <w:spacing w:line="249" w:lineRule="auto"/>
        <w:ind w:left="260" w:right="120" w:firstLine="708"/>
        <w:rPr>
          <w:sz w:val="24"/>
          <w:szCs w:val="24"/>
        </w:rPr>
      </w:pPr>
      <w:r w:rsidRPr="00212EF3">
        <w:rPr>
          <w:rFonts w:eastAsia="Times New Roman"/>
          <w:sz w:val="24"/>
          <w:szCs w:val="24"/>
        </w:rPr>
        <w:t xml:space="preserve">Курс </w:t>
      </w:r>
      <w:r>
        <w:rPr>
          <w:rFonts w:eastAsia="Times New Roman"/>
          <w:sz w:val="24"/>
          <w:szCs w:val="24"/>
        </w:rPr>
        <w:t>природоведения</w:t>
      </w:r>
      <w:r w:rsidRPr="00212EF3">
        <w:rPr>
          <w:rFonts w:eastAsia="Times New Roman"/>
          <w:sz w:val="24"/>
          <w:szCs w:val="24"/>
        </w:rPr>
        <w:t xml:space="preserve"> посвящен изучению природы России. Разделы курса знакомят обучающихся с особенностями источников географической информации, с положением </w:t>
      </w:r>
      <w:r w:rsidRPr="00212EF3">
        <w:rPr>
          <w:rFonts w:eastAsia="Times New Roman"/>
          <w:sz w:val="24"/>
          <w:szCs w:val="24"/>
        </w:rPr>
        <w:lastRenderedPageBreak/>
        <w:t>территории России на карте мира, с особенностями освоения и изучения территории страны, с особенностями природы, с крупными природными районами.</w:t>
      </w:r>
    </w:p>
    <w:p w14:paraId="48A8F4E9" w14:textId="77777777" w:rsidR="004556E2" w:rsidRDefault="004556E2" w:rsidP="004556E2">
      <w:pPr>
        <w:spacing w:line="1" w:lineRule="exact"/>
        <w:rPr>
          <w:sz w:val="20"/>
          <w:szCs w:val="20"/>
        </w:rPr>
      </w:pPr>
    </w:p>
    <w:p w14:paraId="14C857DA" w14:textId="77777777" w:rsidR="004556E2" w:rsidRDefault="004556E2" w:rsidP="004556E2">
      <w:pPr>
        <w:ind w:left="426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7 класс (68 часов)</w:t>
      </w:r>
    </w:p>
    <w:p w14:paraId="64DF0B6D" w14:textId="77777777" w:rsidR="004556E2" w:rsidRDefault="004556E2" w:rsidP="004556E2">
      <w:pPr>
        <w:ind w:left="4260"/>
        <w:jc w:val="both"/>
        <w:rPr>
          <w:sz w:val="20"/>
          <w:szCs w:val="20"/>
        </w:rPr>
      </w:pPr>
    </w:p>
    <w:p w14:paraId="5BC64E81" w14:textId="77777777" w:rsidR="004556E2" w:rsidRPr="00D05019" w:rsidRDefault="004556E2" w:rsidP="004556E2">
      <w:pPr>
        <w:spacing w:line="276" w:lineRule="exact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D05019">
        <w:rPr>
          <w:sz w:val="24"/>
          <w:szCs w:val="24"/>
        </w:rPr>
        <w:t>Повторение - 3 часа.</w:t>
      </w:r>
    </w:p>
    <w:p w14:paraId="61BE9902" w14:textId="77777777" w:rsidR="004556E2" w:rsidRDefault="004556E2" w:rsidP="004556E2">
      <w:pPr>
        <w:ind w:left="21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Источники географической информации (16 часов)</w:t>
      </w:r>
    </w:p>
    <w:p w14:paraId="6800BC03" w14:textId="77777777" w:rsidR="004556E2" w:rsidRDefault="004556E2" w:rsidP="004556E2">
      <w:pPr>
        <w:spacing w:line="235" w:lineRule="auto"/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География как наука (2 часа</w:t>
      </w:r>
      <w:r>
        <w:rPr>
          <w:rFonts w:eastAsia="Times New Roman"/>
          <w:sz w:val="24"/>
          <w:szCs w:val="24"/>
        </w:rPr>
        <w:t>).</w:t>
      </w:r>
    </w:p>
    <w:p w14:paraId="7F39BA91" w14:textId="77777777" w:rsidR="004556E2" w:rsidRDefault="004556E2" w:rsidP="004556E2">
      <w:pPr>
        <w:spacing w:line="14" w:lineRule="exact"/>
        <w:rPr>
          <w:sz w:val="20"/>
          <w:szCs w:val="20"/>
        </w:rPr>
      </w:pPr>
    </w:p>
    <w:p w14:paraId="64B75A10" w14:textId="77777777" w:rsidR="004556E2" w:rsidRDefault="004556E2" w:rsidP="004556E2">
      <w:pPr>
        <w:spacing w:line="234" w:lineRule="auto"/>
        <w:ind w:left="260" w:right="22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География как наука. Источники получения знаний о природе Земли, населении и хозяйстве.</w:t>
      </w:r>
    </w:p>
    <w:p w14:paraId="69070EB9" w14:textId="77777777" w:rsidR="004556E2" w:rsidRDefault="004556E2" w:rsidP="004556E2">
      <w:pPr>
        <w:spacing w:line="6" w:lineRule="exact"/>
        <w:rPr>
          <w:sz w:val="20"/>
          <w:szCs w:val="20"/>
        </w:rPr>
      </w:pPr>
    </w:p>
    <w:p w14:paraId="4ECCB329" w14:textId="77777777" w:rsidR="004556E2" w:rsidRDefault="004556E2" w:rsidP="004556E2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Географические модели (14 часов)</w:t>
      </w:r>
    </w:p>
    <w:p w14:paraId="1E021193" w14:textId="77777777" w:rsidR="004556E2" w:rsidRDefault="004556E2" w:rsidP="004556E2">
      <w:pPr>
        <w:spacing w:line="7" w:lineRule="exact"/>
        <w:rPr>
          <w:sz w:val="20"/>
          <w:szCs w:val="20"/>
        </w:rPr>
      </w:pPr>
    </w:p>
    <w:p w14:paraId="5068FA89" w14:textId="77777777" w:rsidR="004556E2" w:rsidRDefault="004556E2" w:rsidP="004556E2">
      <w:pPr>
        <w:spacing w:line="236" w:lineRule="auto"/>
        <w:ind w:left="260" w:right="22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Географические модели: глобус, географическая карта, план местности, их основные параметры и элементы (масштаб, условные знаки, способы картографического изображения, градусная сеть).</w:t>
      </w:r>
    </w:p>
    <w:p w14:paraId="66603435" w14:textId="77777777" w:rsidR="004556E2" w:rsidRDefault="004556E2" w:rsidP="004556E2">
      <w:pPr>
        <w:spacing w:line="19" w:lineRule="exact"/>
        <w:rPr>
          <w:sz w:val="20"/>
          <w:szCs w:val="20"/>
        </w:rPr>
      </w:pPr>
    </w:p>
    <w:p w14:paraId="13BFB850" w14:textId="77777777" w:rsidR="004556E2" w:rsidRDefault="004556E2" w:rsidP="004556E2">
      <w:pPr>
        <w:spacing w:line="234" w:lineRule="auto"/>
        <w:ind w:left="260" w:right="520" w:firstLine="708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Ориентирование по карте; чтение карт, космических и аэрофотоснимков, статистических материалов.</w:t>
      </w:r>
    </w:p>
    <w:p w14:paraId="3D0E8D7C" w14:textId="77777777" w:rsidR="004556E2" w:rsidRDefault="004556E2" w:rsidP="004556E2">
      <w:pPr>
        <w:spacing w:line="2" w:lineRule="exact"/>
        <w:rPr>
          <w:sz w:val="20"/>
          <w:szCs w:val="20"/>
        </w:rPr>
      </w:pPr>
    </w:p>
    <w:p w14:paraId="72569F44" w14:textId="77777777" w:rsidR="004556E2" w:rsidRDefault="004556E2" w:rsidP="004556E2">
      <w:pPr>
        <w:ind w:left="30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Природа Земли и человек (46 часов)</w:t>
      </w:r>
    </w:p>
    <w:p w14:paraId="0028F003" w14:textId="77777777" w:rsidR="004556E2" w:rsidRDefault="004556E2" w:rsidP="004556E2">
      <w:pPr>
        <w:spacing w:line="235" w:lineRule="auto"/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Земля как планета (6 часов)</w:t>
      </w:r>
      <w:r>
        <w:rPr>
          <w:rFonts w:eastAsia="Times New Roman"/>
          <w:sz w:val="24"/>
          <w:szCs w:val="24"/>
        </w:rPr>
        <w:t>.</w:t>
      </w:r>
    </w:p>
    <w:p w14:paraId="3D8C63C1" w14:textId="77777777" w:rsidR="004556E2" w:rsidRDefault="004556E2" w:rsidP="004556E2">
      <w:pPr>
        <w:spacing w:line="13" w:lineRule="exact"/>
        <w:rPr>
          <w:sz w:val="20"/>
          <w:szCs w:val="20"/>
        </w:rPr>
      </w:pPr>
    </w:p>
    <w:p w14:paraId="4DDBB396" w14:textId="77777777" w:rsidR="004556E2" w:rsidRDefault="004556E2" w:rsidP="004556E2">
      <w:pPr>
        <w:spacing w:line="236" w:lineRule="auto"/>
        <w:ind w:left="260" w:righ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Земля как планета. Развитие географических знаний человека о Земле. Выдающиеся гео-графические открытия и путешествия. Форма, размеры, движения Земли. Влияние космоса на Землю и жизнь людей.</w:t>
      </w:r>
    </w:p>
    <w:p w14:paraId="00856CDE" w14:textId="77777777" w:rsidR="004556E2" w:rsidRDefault="004556E2" w:rsidP="004556E2">
      <w:pPr>
        <w:spacing w:line="19" w:lineRule="exact"/>
        <w:rPr>
          <w:sz w:val="20"/>
          <w:szCs w:val="20"/>
        </w:rPr>
      </w:pPr>
    </w:p>
    <w:p w14:paraId="19AE3F4B" w14:textId="77777777" w:rsidR="004556E2" w:rsidRDefault="004556E2" w:rsidP="004556E2">
      <w:pPr>
        <w:spacing w:line="236" w:lineRule="auto"/>
        <w:ind w:left="260" w:right="4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Сравнение Земли с обликом других планет солнечной системы. Объяснение гео-графических следствий движения Земли вокруг Солнца и вращения Земли вокруг своей оси.</w:t>
      </w:r>
    </w:p>
    <w:p w14:paraId="4CBECE07" w14:textId="77777777" w:rsidR="004556E2" w:rsidRDefault="004556E2" w:rsidP="004556E2">
      <w:pPr>
        <w:spacing w:line="2" w:lineRule="exact"/>
        <w:rPr>
          <w:sz w:val="20"/>
          <w:szCs w:val="20"/>
        </w:rPr>
      </w:pPr>
    </w:p>
    <w:p w14:paraId="4EF2C735" w14:textId="77777777" w:rsidR="004556E2" w:rsidRDefault="004556E2" w:rsidP="004556E2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Земная кора и литосфера(11 часов)</w:t>
      </w:r>
    </w:p>
    <w:p w14:paraId="52D12A8C" w14:textId="77777777" w:rsidR="004556E2" w:rsidRDefault="004556E2" w:rsidP="004556E2">
      <w:pPr>
        <w:spacing w:line="7" w:lineRule="exact"/>
        <w:rPr>
          <w:sz w:val="20"/>
          <w:szCs w:val="20"/>
        </w:rPr>
      </w:pPr>
    </w:p>
    <w:p w14:paraId="3D5A2516" w14:textId="77777777" w:rsidR="004556E2" w:rsidRDefault="004556E2" w:rsidP="004556E2">
      <w:pPr>
        <w:spacing w:line="238" w:lineRule="auto"/>
        <w:ind w:left="260" w:right="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Земная кора и литосфера, их состав, строение и развитие. Горные породы; изменение температуры в зависимости от глубины залегания. Земная поверхность: формы рельефа суши, дна Мирового океана; их изменение под влиянием внутренних, внешних и техногенных процессов. Полезные ископаемые, зависимость их размещения от строения земной коры и рельефа. Минеральные ресурсы Земли, их виды и оценка. </w:t>
      </w:r>
      <w:r>
        <w:rPr>
          <w:rFonts w:eastAsia="Times New Roman"/>
          <w:i/>
          <w:iCs/>
          <w:sz w:val="24"/>
          <w:szCs w:val="24"/>
        </w:rPr>
        <w:t>Особенности жизни, быта и хозяйственной деятельности людей в горах и на равнинах. Природные памятники литосферы</w:t>
      </w:r>
    </w:p>
    <w:p w14:paraId="464D89DE" w14:textId="77777777" w:rsidR="004556E2" w:rsidRDefault="004556E2" w:rsidP="004556E2">
      <w:pPr>
        <w:spacing w:line="22" w:lineRule="exact"/>
        <w:rPr>
          <w:sz w:val="20"/>
          <w:szCs w:val="20"/>
        </w:rPr>
      </w:pPr>
    </w:p>
    <w:p w14:paraId="27AEF16D" w14:textId="77777777" w:rsidR="004556E2" w:rsidRDefault="004556E2" w:rsidP="004556E2">
      <w:pPr>
        <w:spacing w:line="234" w:lineRule="auto"/>
        <w:ind w:left="260" w:right="100" w:firstLine="708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Изучение свойств минералов, горных пород, полезных ископаемых. Наблюдение за объектами литосферы, описание на местности и по карте.</w:t>
      </w:r>
    </w:p>
    <w:p w14:paraId="7D70AC06" w14:textId="77777777" w:rsidR="004556E2" w:rsidRDefault="004556E2" w:rsidP="004556E2">
      <w:pPr>
        <w:spacing w:line="2" w:lineRule="exact"/>
        <w:rPr>
          <w:sz w:val="20"/>
          <w:szCs w:val="20"/>
        </w:rPr>
      </w:pPr>
    </w:p>
    <w:p w14:paraId="668462AE" w14:textId="77777777" w:rsidR="004556E2" w:rsidRDefault="004556E2" w:rsidP="004556E2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Гидросфера (10 часов)</w:t>
      </w:r>
    </w:p>
    <w:p w14:paraId="7FCA9AD4" w14:textId="77777777" w:rsidR="004556E2" w:rsidRDefault="004556E2" w:rsidP="004556E2">
      <w:pPr>
        <w:spacing w:line="7" w:lineRule="exact"/>
        <w:rPr>
          <w:sz w:val="20"/>
          <w:szCs w:val="20"/>
        </w:rPr>
      </w:pPr>
    </w:p>
    <w:p w14:paraId="1AA2AD41" w14:textId="77777777" w:rsidR="004556E2" w:rsidRDefault="004556E2" w:rsidP="004556E2">
      <w:pPr>
        <w:spacing w:line="237" w:lineRule="auto"/>
        <w:ind w:left="260" w:right="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Гидросфера, ее состав и строение. Роль воды в природе и жизни людей, ее круговорот. Мировой океан и его части, взаимодействие с атмосферой и сушей. Поверхностные и подземные воды суши. Ледники и многолетняя мерзлота. Водные ресурсы Земли, их размещение и качество. </w:t>
      </w:r>
      <w:r>
        <w:rPr>
          <w:rFonts w:eastAsia="Times New Roman"/>
          <w:i/>
          <w:iCs/>
          <w:sz w:val="24"/>
          <w:szCs w:val="24"/>
        </w:rPr>
        <w:t>Природные памятники гидросферы</w:t>
      </w:r>
      <w:r>
        <w:rPr>
          <w:rFonts w:eastAsia="Times New Roman"/>
          <w:sz w:val="24"/>
          <w:szCs w:val="24"/>
        </w:rPr>
        <w:t>.</w:t>
      </w:r>
    </w:p>
    <w:p w14:paraId="6DDD625D" w14:textId="77777777" w:rsidR="004556E2" w:rsidRDefault="004556E2" w:rsidP="004556E2">
      <w:pPr>
        <w:spacing w:line="6" w:lineRule="exact"/>
        <w:rPr>
          <w:sz w:val="20"/>
          <w:szCs w:val="20"/>
        </w:rPr>
      </w:pPr>
    </w:p>
    <w:p w14:paraId="61137C20" w14:textId="77777777" w:rsidR="004556E2" w:rsidRDefault="004556E2" w:rsidP="004556E2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Наблюдение за объектами гидросферы, их описание на местности и по карте.</w:t>
      </w:r>
    </w:p>
    <w:p w14:paraId="438DB8A8" w14:textId="77777777" w:rsidR="004556E2" w:rsidRDefault="004556E2" w:rsidP="004556E2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Оценка обеспеченности водными ресурсами разных регионов Земли.</w:t>
      </w:r>
    </w:p>
    <w:p w14:paraId="2EF1E77D" w14:textId="77777777" w:rsidR="004556E2" w:rsidRDefault="004556E2" w:rsidP="004556E2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Атмосфера (10 часов)</w:t>
      </w:r>
    </w:p>
    <w:p w14:paraId="114A73D0" w14:textId="77777777" w:rsidR="004556E2" w:rsidRDefault="004556E2" w:rsidP="004556E2">
      <w:pPr>
        <w:spacing w:line="7" w:lineRule="exact"/>
        <w:rPr>
          <w:sz w:val="20"/>
          <w:szCs w:val="20"/>
        </w:rPr>
      </w:pPr>
    </w:p>
    <w:p w14:paraId="7049BE63" w14:textId="77777777" w:rsidR="004556E2" w:rsidRDefault="004556E2" w:rsidP="004556E2">
      <w:pPr>
        <w:spacing w:line="236" w:lineRule="auto"/>
        <w:ind w:left="260" w:right="1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Атмосфера, ее состав, строение, циркуляция. Изменение температуры и давления воздуха с высотой. Распределение тепла и влаги на поверхности Земли. Погода и климат. Изучение элементов погоды. </w:t>
      </w:r>
      <w:r>
        <w:rPr>
          <w:rFonts w:eastAsia="Times New Roman"/>
          <w:i/>
          <w:iCs/>
          <w:sz w:val="24"/>
          <w:szCs w:val="24"/>
        </w:rPr>
        <w:t>Адаптация человека к разным климатическим условиям.</w:t>
      </w:r>
    </w:p>
    <w:p w14:paraId="5819D546" w14:textId="77777777" w:rsidR="004556E2" w:rsidRDefault="004556E2" w:rsidP="004556E2">
      <w:pPr>
        <w:spacing w:line="19" w:lineRule="exact"/>
        <w:rPr>
          <w:sz w:val="20"/>
          <w:szCs w:val="20"/>
        </w:rPr>
      </w:pPr>
    </w:p>
    <w:p w14:paraId="7217BB43" w14:textId="77777777" w:rsidR="004556E2" w:rsidRDefault="004556E2" w:rsidP="004556E2">
      <w:pPr>
        <w:spacing w:line="234" w:lineRule="auto"/>
        <w:ind w:left="260" w:right="60" w:firstLine="708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Наблюдение за погодой, ее описание. Измерение количественных характеристик элементов погоды с помощью приборов и инструментов. Объяснение устройства и применения барометра, гигрометра, флюгера, осадкомера. Выявление зависимости температуры и давления воздуха от высоты. Чтение климатических и синоптических карт для характеристики погоды и климата.</w:t>
      </w:r>
    </w:p>
    <w:p w14:paraId="1377FB91" w14:textId="77777777" w:rsidR="004556E2" w:rsidRDefault="004556E2" w:rsidP="004556E2">
      <w:pPr>
        <w:spacing w:line="237" w:lineRule="auto"/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Биосфера (3 часа)</w:t>
      </w:r>
      <w:r>
        <w:rPr>
          <w:rFonts w:eastAsia="Times New Roman"/>
          <w:sz w:val="24"/>
          <w:szCs w:val="24"/>
        </w:rPr>
        <w:t>,</w:t>
      </w:r>
    </w:p>
    <w:p w14:paraId="7CFAB7D3" w14:textId="77777777" w:rsidR="004556E2" w:rsidRDefault="004556E2" w:rsidP="004556E2">
      <w:pPr>
        <w:spacing w:line="13" w:lineRule="exact"/>
        <w:rPr>
          <w:sz w:val="20"/>
          <w:szCs w:val="20"/>
        </w:rPr>
      </w:pPr>
    </w:p>
    <w:p w14:paraId="396B04CD" w14:textId="77777777" w:rsidR="004556E2" w:rsidRDefault="004556E2" w:rsidP="004556E2">
      <w:pPr>
        <w:spacing w:line="237" w:lineRule="auto"/>
        <w:ind w:left="260" w:right="8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Биосфера, ее взаимосвязи с другими геосферами. Разнообразие растений и животых, особенности их распространения. Приспособление живых организмов к среде обитания в разных природных зонах. Сохранение человеком растительного и животного мира Земли.</w:t>
      </w:r>
    </w:p>
    <w:p w14:paraId="59A3FCB8" w14:textId="77777777" w:rsidR="004556E2" w:rsidRDefault="004556E2" w:rsidP="004556E2">
      <w:pPr>
        <w:spacing w:line="19" w:lineRule="exact"/>
        <w:rPr>
          <w:sz w:val="20"/>
          <w:szCs w:val="20"/>
        </w:rPr>
      </w:pPr>
    </w:p>
    <w:p w14:paraId="03230D4B" w14:textId="77777777" w:rsidR="004556E2" w:rsidRDefault="004556E2" w:rsidP="004556E2">
      <w:pPr>
        <w:spacing w:line="236" w:lineRule="auto"/>
        <w:ind w:left="260" w:right="16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Наблюдения за растительным и животным миром для определения качества окружающей среды. Описание растительного и животного мира на местности и по карте.</w:t>
      </w:r>
    </w:p>
    <w:p w14:paraId="72C19FAE" w14:textId="77777777" w:rsidR="004556E2" w:rsidRDefault="004556E2" w:rsidP="004556E2">
      <w:pPr>
        <w:spacing w:line="237" w:lineRule="auto"/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Почвенный покров (3 часа)</w:t>
      </w:r>
      <w:r>
        <w:rPr>
          <w:rFonts w:eastAsia="Times New Roman"/>
          <w:sz w:val="24"/>
          <w:szCs w:val="24"/>
        </w:rPr>
        <w:t>.</w:t>
      </w:r>
    </w:p>
    <w:p w14:paraId="0917C137" w14:textId="77777777" w:rsidR="004556E2" w:rsidRDefault="004556E2" w:rsidP="004556E2">
      <w:pPr>
        <w:spacing w:line="13" w:lineRule="exact"/>
        <w:rPr>
          <w:sz w:val="20"/>
          <w:szCs w:val="20"/>
        </w:rPr>
      </w:pPr>
    </w:p>
    <w:p w14:paraId="6F5C0DDB" w14:textId="77777777" w:rsidR="004556E2" w:rsidRDefault="004556E2" w:rsidP="004556E2">
      <w:pPr>
        <w:spacing w:line="234" w:lineRule="auto"/>
        <w:ind w:left="260" w:right="2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Почвенный покров. Почва как особое природное образование. Плодородие - важнейшее свойство почвы. Условия образования почв разных типов.</w:t>
      </w:r>
    </w:p>
    <w:p w14:paraId="398C7136" w14:textId="77777777" w:rsidR="004556E2" w:rsidRDefault="004556E2" w:rsidP="004556E2">
      <w:pPr>
        <w:spacing w:line="19" w:lineRule="exact"/>
        <w:rPr>
          <w:sz w:val="20"/>
          <w:szCs w:val="20"/>
        </w:rPr>
      </w:pPr>
    </w:p>
    <w:p w14:paraId="5BDFF8C3" w14:textId="77777777" w:rsidR="004556E2" w:rsidRDefault="004556E2" w:rsidP="004556E2">
      <w:pPr>
        <w:spacing w:line="234" w:lineRule="auto"/>
        <w:ind w:left="260" w:right="60" w:firstLine="708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Наблюдение за изменением почвенного покрова. Описание почв на местности и по карте.</w:t>
      </w:r>
    </w:p>
    <w:p w14:paraId="3A572A01" w14:textId="77777777" w:rsidR="004556E2" w:rsidRDefault="004556E2" w:rsidP="004556E2">
      <w:pPr>
        <w:spacing w:line="2" w:lineRule="exact"/>
        <w:rPr>
          <w:sz w:val="20"/>
          <w:szCs w:val="20"/>
        </w:rPr>
      </w:pPr>
    </w:p>
    <w:p w14:paraId="3CF3480C" w14:textId="77777777" w:rsidR="004556E2" w:rsidRDefault="004556E2" w:rsidP="004556E2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Географическая оболочка Земли (3 часа).</w:t>
      </w:r>
    </w:p>
    <w:p w14:paraId="5C1FCC79" w14:textId="77777777" w:rsidR="004556E2" w:rsidRDefault="004556E2" w:rsidP="004556E2">
      <w:pPr>
        <w:spacing w:line="7" w:lineRule="exact"/>
        <w:rPr>
          <w:sz w:val="20"/>
          <w:szCs w:val="20"/>
        </w:rPr>
      </w:pPr>
    </w:p>
    <w:p w14:paraId="4AF42F2C" w14:textId="77777777" w:rsidR="004556E2" w:rsidRDefault="004556E2" w:rsidP="004556E2">
      <w:pPr>
        <w:spacing w:line="236" w:lineRule="auto"/>
        <w:ind w:left="260" w:right="30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Географическая оболочка Земли. Территориальные комплексы: природные, природно-хозяйственные. Географическая оболочка как окружающая человека среда, ее изменения под воздействием деятельности человека.</w:t>
      </w:r>
    </w:p>
    <w:p w14:paraId="14C2966F" w14:textId="77777777" w:rsidR="004556E2" w:rsidRDefault="004556E2" w:rsidP="004556E2">
      <w:pPr>
        <w:spacing w:line="19" w:lineRule="exact"/>
        <w:rPr>
          <w:sz w:val="20"/>
          <w:szCs w:val="20"/>
        </w:rPr>
      </w:pPr>
    </w:p>
    <w:p w14:paraId="0811E5F0" w14:textId="77777777" w:rsidR="004556E2" w:rsidRDefault="004556E2" w:rsidP="004556E2">
      <w:pPr>
        <w:spacing w:line="234" w:lineRule="auto"/>
        <w:ind w:left="260" w:right="180" w:firstLine="708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Наблюдение и описание состояния окружающей среды, ее изменения, влияния на качество жизни населения.</w:t>
      </w:r>
    </w:p>
    <w:p w14:paraId="31AED1D9" w14:textId="77777777" w:rsidR="004556E2" w:rsidRDefault="004556E2" w:rsidP="004556E2">
      <w:pPr>
        <w:spacing w:line="234" w:lineRule="auto"/>
        <w:ind w:left="260" w:right="180" w:firstLine="708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Повторение - 3 часа.</w:t>
      </w:r>
    </w:p>
    <w:p w14:paraId="1AB54B60" w14:textId="77777777" w:rsidR="004556E2" w:rsidRDefault="004556E2" w:rsidP="004556E2">
      <w:pPr>
        <w:spacing w:line="278" w:lineRule="exact"/>
        <w:rPr>
          <w:sz w:val="20"/>
          <w:szCs w:val="20"/>
        </w:rPr>
      </w:pPr>
    </w:p>
    <w:p w14:paraId="381957AD" w14:textId="77777777" w:rsidR="004556E2" w:rsidRDefault="004556E2" w:rsidP="004556E2">
      <w:pPr>
        <w:spacing w:line="278" w:lineRule="exact"/>
        <w:rPr>
          <w:sz w:val="20"/>
          <w:szCs w:val="20"/>
        </w:rPr>
      </w:pPr>
    </w:p>
    <w:p w14:paraId="3F454B5C" w14:textId="77777777" w:rsidR="004556E2" w:rsidRDefault="004556E2" w:rsidP="004556E2">
      <w:pPr>
        <w:tabs>
          <w:tab w:val="left" w:pos="1186"/>
        </w:tabs>
        <w:spacing w:line="238" w:lineRule="auto"/>
        <w:ind w:right="180"/>
        <w:rPr>
          <w:rFonts w:eastAsia="Times New Roman"/>
          <w:sz w:val="24"/>
          <w:szCs w:val="24"/>
        </w:rPr>
      </w:pPr>
    </w:p>
    <w:p w14:paraId="6068D526" w14:textId="77777777" w:rsidR="004556E2" w:rsidRDefault="004556E2" w:rsidP="004556E2">
      <w:pPr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2.3 Содержание обучения</w:t>
      </w:r>
    </w:p>
    <w:p w14:paraId="30C5ECA5" w14:textId="77777777" w:rsidR="004556E2" w:rsidRDefault="004556E2" w:rsidP="004556E2">
      <w:pPr>
        <w:ind w:left="40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Практические работы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40"/>
        <w:gridCol w:w="1541"/>
        <w:gridCol w:w="1541"/>
        <w:gridCol w:w="1541"/>
        <w:gridCol w:w="1541"/>
        <w:gridCol w:w="1541"/>
      </w:tblGrid>
      <w:tr w:rsidR="004556E2" w14:paraId="2DB941AF" w14:textId="77777777" w:rsidTr="00B7744C">
        <w:tc>
          <w:tcPr>
            <w:tcW w:w="1540" w:type="dxa"/>
          </w:tcPr>
          <w:p w14:paraId="3414479D" w14:textId="77777777" w:rsidR="004556E2" w:rsidRDefault="004556E2" w:rsidP="00B7744C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</w:t>
            </w:r>
          </w:p>
        </w:tc>
        <w:tc>
          <w:tcPr>
            <w:tcW w:w="1541" w:type="dxa"/>
          </w:tcPr>
          <w:p w14:paraId="090C2B6E" w14:textId="77777777" w:rsidR="004556E2" w:rsidRDefault="004556E2" w:rsidP="00B7744C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Учебный год</w:t>
            </w:r>
          </w:p>
        </w:tc>
        <w:tc>
          <w:tcPr>
            <w:tcW w:w="1541" w:type="dxa"/>
          </w:tcPr>
          <w:p w14:paraId="32EAC2D3" w14:textId="77777777" w:rsidR="004556E2" w:rsidRDefault="004556E2" w:rsidP="00B7744C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четверть</w:t>
            </w:r>
          </w:p>
        </w:tc>
        <w:tc>
          <w:tcPr>
            <w:tcW w:w="1541" w:type="dxa"/>
          </w:tcPr>
          <w:p w14:paraId="7340E467" w14:textId="77777777" w:rsidR="004556E2" w:rsidRDefault="004556E2" w:rsidP="00B7744C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четверть</w:t>
            </w:r>
          </w:p>
        </w:tc>
        <w:tc>
          <w:tcPr>
            <w:tcW w:w="1541" w:type="dxa"/>
          </w:tcPr>
          <w:p w14:paraId="1B8735C3" w14:textId="77777777" w:rsidR="004556E2" w:rsidRDefault="004556E2" w:rsidP="00B7744C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четверть</w:t>
            </w:r>
          </w:p>
        </w:tc>
        <w:tc>
          <w:tcPr>
            <w:tcW w:w="1541" w:type="dxa"/>
          </w:tcPr>
          <w:p w14:paraId="2D263483" w14:textId="77777777" w:rsidR="004556E2" w:rsidRDefault="004556E2" w:rsidP="00B7744C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четверть</w:t>
            </w:r>
          </w:p>
        </w:tc>
      </w:tr>
      <w:tr w:rsidR="004556E2" w14:paraId="3F951929" w14:textId="77777777" w:rsidTr="00B7744C">
        <w:tc>
          <w:tcPr>
            <w:tcW w:w="1540" w:type="dxa"/>
          </w:tcPr>
          <w:p w14:paraId="3719A3FA" w14:textId="77777777" w:rsidR="004556E2" w:rsidRDefault="004556E2" w:rsidP="00B7744C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41" w:type="dxa"/>
          </w:tcPr>
          <w:p w14:paraId="6DB479A5" w14:textId="77777777" w:rsidR="004556E2" w:rsidRDefault="004556E2" w:rsidP="00B7744C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41" w:type="dxa"/>
          </w:tcPr>
          <w:p w14:paraId="3FABA840" w14:textId="77777777" w:rsidR="004556E2" w:rsidRDefault="004556E2" w:rsidP="00B7744C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41" w:type="dxa"/>
          </w:tcPr>
          <w:p w14:paraId="37627C16" w14:textId="77777777" w:rsidR="004556E2" w:rsidRDefault="004556E2" w:rsidP="00B7744C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41" w:type="dxa"/>
          </w:tcPr>
          <w:p w14:paraId="583F33DA" w14:textId="77777777" w:rsidR="004556E2" w:rsidRDefault="004556E2" w:rsidP="00B7744C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41" w:type="dxa"/>
          </w:tcPr>
          <w:p w14:paraId="0BB52690" w14:textId="77777777" w:rsidR="004556E2" w:rsidRDefault="004556E2" w:rsidP="00B7744C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556E2" w14:paraId="03A5B285" w14:textId="77777777" w:rsidTr="00B7744C">
        <w:tc>
          <w:tcPr>
            <w:tcW w:w="1540" w:type="dxa"/>
          </w:tcPr>
          <w:p w14:paraId="55F3123C" w14:textId="77777777" w:rsidR="004556E2" w:rsidRDefault="004556E2" w:rsidP="00B7744C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541" w:type="dxa"/>
          </w:tcPr>
          <w:p w14:paraId="690F678E" w14:textId="77777777" w:rsidR="004556E2" w:rsidRDefault="004556E2" w:rsidP="00B7744C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41" w:type="dxa"/>
          </w:tcPr>
          <w:p w14:paraId="0F0491AC" w14:textId="77777777" w:rsidR="004556E2" w:rsidRDefault="004556E2" w:rsidP="00B7744C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41" w:type="dxa"/>
          </w:tcPr>
          <w:p w14:paraId="3D553A38" w14:textId="77777777" w:rsidR="004556E2" w:rsidRDefault="004556E2" w:rsidP="00B7744C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41" w:type="dxa"/>
          </w:tcPr>
          <w:p w14:paraId="09A73BCE" w14:textId="77777777" w:rsidR="004556E2" w:rsidRDefault="004556E2" w:rsidP="00B7744C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41" w:type="dxa"/>
          </w:tcPr>
          <w:p w14:paraId="6FAE0FEC" w14:textId="77777777" w:rsidR="004556E2" w:rsidRDefault="004556E2" w:rsidP="00B7744C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4556E2" w14:paraId="2A3CE278" w14:textId="77777777" w:rsidTr="00B7744C">
        <w:tc>
          <w:tcPr>
            <w:tcW w:w="1540" w:type="dxa"/>
          </w:tcPr>
          <w:p w14:paraId="06BE4D72" w14:textId="77777777" w:rsidR="004556E2" w:rsidRDefault="004556E2" w:rsidP="00B7744C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541" w:type="dxa"/>
          </w:tcPr>
          <w:p w14:paraId="4DADB992" w14:textId="77777777" w:rsidR="004556E2" w:rsidRDefault="004556E2" w:rsidP="00B7744C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541" w:type="dxa"/>
          </w:tcPr>
          <w:p w14:paraId="1CB507DC" w14:textId="77777777" w:rsidR="004556E2" w:rsidRDefault="004556E2" w:rsidP="00B7744C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41" w:type="dxa"/>
          </w:tcPr>
          <w:p w14:paraId="67FB3306" w14:textId="77777777" w:rsidR="004556E2" w:rsidRDefault="004556E2" w:rsidP="00B7744C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41" w:type="dxa"/>
          </w:tcPr>
          <w:p w14:paraId="2AE15E8C" w14:textId="77777777" w:rsidR="004556E2" w:rsidRDefault="004556E2" w:rsidP="00B7744C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41" w:type="dxa"/>
          </w:tcPr>
          <w:p w14:paraId="22F4F3E2" w14:textId="77777777" w:rsidR="004556E2" w:rsidRDefault="004556E2" w:rsidP="00B7744C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556E2" w14:paraId="50799EC4" w14:textId="77777777" w:rsidTr="00B7744C">
        <w:tc>
          <w:tcPr>
            <w:tcW w:w="1540" w:type="dxa"/>
          </w:tcPr>
          <w:p w14:paraId="7CC8E65D" w14:textId="77777777" w:rsidR="004556E2" w:rsidRDefault="004556E2" w:rsidP="00B7744C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541" w:type="dxa"/>
          </w:tcPr>
          <w:p w14:paraId="423A76A5" w14:textId="77777777" w:rsidR="004556E2" w:rsidRDefault="004556E2" w:rsidP="00B7744C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541" w:type="dxa"/>
          </w:tcPr>
          <w:p w14:paraId="57E67154" w14:textId="77777777" w:rsidR="004556E2" w:rsidRDefault="004556E2" w:rsidP="00B7744C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41" w:type="dxa"/>
          </w:tcPr>
          <w:p w14:paraId="3E96981B" w14:textId="77777777" w:rsidR="004556E2" w:rsidRDefault="004556E2" w:rsidP="00B7744C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41" w:type="dxa"/>
          </w:tcPr>
          <w:p w14:paraId="32560F90" w14:textId="77777777" w:rsidR="004556E2" w:rsidRDefault="004556E2" w:rsidP="00B7744C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41" w:type="dxa"/>
          </w:tcPr>
          <w:p w14:paraId="2A9FD34B" w14:textId="77777777" w:rsidR="004556E2" w:rsidRDefault="004556E2" w:rsidP="00B7744C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556E2" w14:paraId="06FD355B" w14:textId="77777777" w:rsidTr="00B7744C">
        <w:tc>
          <w:tcPr>
            <w:tcW w:w="1540" w:type="dxa"/>
          </w:tcPr>
          <w:p w14:paraId="64CC99B8" w14:textId="77777777" w:rsidR="004556E2" w:rsidRDefault="004556E2" w:rsidP="00B7744C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541" w:type="dxa"/>
          </w:tcPr>
          <w:p w14:paraId="183223DA" w14:textId="77777777" w:rsidR="004556E2" w:rsidRDefault="004556E2" w:rsidP="00B7744C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541" w:type="dxa"/>
          </w:tcPr>
          <w:p w14:paraId="56962D46" w14:textId="77777777" w:rsidR="004556E2" w:rsidRDefault="004556E2" w:rsidP="00B7744C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41" w:type="dxa"/>
          </w:tcPr>
          <w:p w14:paraId="5A53B06B" w14:textId="77777777" w:rsidR="004556E2" w:rsidRDefault="004556E2" w:rsidP="00B7744C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41" w:type="dxa"/>
          </w:tcPr>
          <w:p w14:paraId="57A3D87A" w14:textId="77777777" w:rsidR="004556E2" w:rsidRDefault="004556E2" w:rsidP="00B7744C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41" w:type="dxa"/>
          </w:tcPr>
          <w:p w14:paraId="43B4B7D5" w14:textId="77777777" w:rsidR="004556E2" w:rsidRDefault="004556E2" w:rsidP="00B7744C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4556E2" w14:paraId="27194073" w14:textId="77777777" w:rsidTr="00B7744C">
        <w:tc>
          <w:tcPr>
            <w:tcW w:w="1540" w:type="dxa"/>
          </w:tcPr>
          <w:p w14:paraId="3AF4A8C5" w14:textId="77777777" w:rsidR="004556E2" w:rsidRDefault="004556E2" w:rsidP="00B7744C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541" w:type="dxa"/>
          </w:tcPr>
          <w:p w14:paraId="56FB56B2" w14:textId="77777777" w:rsidR="004556E2" w:rsidRDefault="004556E2" w:rsidP="00B7744C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41" w:type="dxa"/>
          </w:tcPr>
          <w:p w14:paraId="0339CF4C" w14:textId="77777777" w:rsidR="004556E2" w:rsidRDefault="004556E2" w:rsidP="00B7744C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41" w:type="dxa"/>
          </w:tcPr>
          <w:p w14:paraId="5BD247E9" w14:textId="77777777" w:rsidR="004556E2" w:rsidRDefault="004556E2" w:rsidP="00B7744C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41" w:type="dxa"/>
          </w:tcPr>
          <w:p w14:paraId="2D1DA36B" w14:textId="77777777" w:rsidR="004556E2" w:rsidRDefault="004556E2" w:rsidP="00B7744C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41" w:type="dxa"/>
          </w:tcPr>
          <w:p w14:paraId="65130E52" w14:textId="77777777" w:rsidR="004556E2" w:rsidRDefault="004556E2" w:rsidP="00B7744C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556E2" w14:paraId="23295ED2" w14:textId="77777777" w:rsidTr="00B7744C">
        <w:tc>
          <w:tcPr>
            <w:tcW w:w="1540" w:type="dxa"/>
          </w:tcPr>
          <w:p w14:paraId="0ECA3B65" w14:textId="77777777" w:rsidR="004556E2" w:rsidRDefault="004556E2" w:rsidP="00B7744C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541" w:type="dxa"/>
          </w:tcPr>
          <w:p w14:paraId="7F554D55" w14:textId="77777777" w:rsidR="004556E2" w:rsidRDefault="004556E2" w:rsidP="00B7744C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41" w:type="dxa"/>
          </w:tcPr>
          <w:p w14:paraId="0684A633" w14:textId="77777777" w:rsidR="004556E2" w:rsidRDefault="004556E2" w:rsidP="00B7744C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41" w:type="dxa"/>
          </w:tcPr>
          <w:p w14:paraId="29E8B0CB" w14:textId="77777777" w:rsidR="004556E2" w:rsidRDefault="004556E2" w:rsidP="00B7744C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41" w:type="dxa"/>
          </w:tcPr>
          <w:p w14:paraId="5ED33369" w14:textId="77777777" w:rsidR="004556E2" w:rsidRDefault="004556E2" w:rsidP="00B7744C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41" w:type="dxa"/>
          </w:tcPr>
          <w:p w14:paraId="676830EA" w14:textId="77777777" w:rsidR="004556E2" w:rsidRDefault="004556E2" w:rsidP="00B7744C">
            <w:pPr>
              <w:spacing w:line="347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</w:tbl>
    <w:p w14:paraId="052761A7" w14:textId="77777777" w:rsidR="004556E2" w:rsidRDefault="004556E2" w:rsidP="004556E2">
      <w:pPr>
        <w:spacing w:line="347" w:lineRule="exact"/>
        <w:rPr>
          <w:sz w:val="20"/>
          <w:szCs w:val="20"/>
        </w:rPr>
      </w:pPr>
    </w:p>
    <w:p w14:paraId="52DA0275" w14:textId="77777777" w:rsidR="004556E2" w:rsidRPr="00BE25DB" w:rsidRDefault="004556E2" w:rsidP="004556E2">
      <w:pPr>
        <w:ind w:left="980"/>
        <w:rPr>
          <w:sz w:val="20"/>
          <w:szCs w:val="20"/>
        </w:rPr>
      </w:pPr>
      <w:r w:rsidRPr="008B328B">
        <w:rPr>
          <w:rFonts w:eastAsia="Times New Roman"/>
          <w:b/>
          <w:bCs/>
          <w:sz w:val="28"/>
          <w:szCs w:val="28"/>
        </w:rPr>
        <w:t>3 Организационный раздел.</w:t>
      </w:r>
    </w:p>
    <w:p w14:paraId="109D2497" w14:textId="77777777" w:rsidR="004556E2" w:rsidRDefault="004556E2" w:rsidP="004556E2">
      <w:pPr>
        <w:spacing w:line="358" w:lineRule="exact"/>
        <w:rPr>
          <w:sz w:val="20"/>
          <w:szCs w:val="20"/>
        </w:rPr>
      </w:pPr>
    </w:p>
    <w:p w14:paraId="77915F69" w14:textId="77777777" w:rsidR="004556E2" w:rsidRDefault="004556E2" w:rsidP="004556E2">
      <w:pPr>
        <w:spacing w:line="18" w:lineRule="exact"/>
        <w:rPr>
          <w:rFonts w:eastAsia="Times New Roman"/>
          <w:sz w:val="24"/>
          <w:szCs w:val="24"/>
        </w:rPr>
      </w:pPr>
    </w:p>
    <w:p w14:paraId="1F0645F1" w14:textId="77777777" w:rsidR="004556E2" w:rsidRDefault="004556E2" w:rsidP="004556E2">
      <w:pPr>
        <w:spacing w:line="249" w:lineRule="auto"/>
        <w:ind w:left="980" w:right="3900"/>
        <w:rPr>
          <w:rFonts w:eastAsia="Times New Roman"/>
          <w:b/>
          <w:bCs/>
          <w:sz w:val="23"/>
          <w:szCs w:val="23"/>
        </w:rPr>
      </w:pPr>
      <w:r>
        <w:rPr>
          <w:rFonts w:eastAsia="Times New Roman"/>
          <w:b/>
          <w:bCs/>
          <w:sz w:val="23"/>
          <w:szCs w:val="23"/>
        </w:rPr>
        <w:t>3.1. Материально- техническое обеспечение Учебно- методический комплект</w:t>
      </w:r>
    </w:p>
    <w:p w14:paraId="4EB5FFB3" w14:textId="77777777" w:rsidR="004556E2" w:rsidRDefault="004556E2" w:rsidP="004556E2">
      <w:pPr>
        <w:spacing w:line="249" w:lineRule="auto"/>
        <w:ind w:left="980" w:right="3900"/>
        <w:rPr>
          <w:rFonts w:eastAsia="Times New Roman"/>
          <w:sz w:val="24"/>
          <w:szCs w:val="24"/>
        </w:rPr>
      </w:pPr>
    </w:p>
    <w:p w14:paraId="371F4501" w14:textId="77777777" w:rsidR="004556E2" w:rsidRDefault="004556E2" w:rsidP="004556E2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Оборудование и приборы</w:t>
      </w:r>
    </w:p>
    <w:p w14:paraId="45A6FC13" w14:textId="77777777" w:rsidR="004556E2" w:rsidRDefault="004556E2" w:rsidP="004556E2">
      <w:pPr>
        <w:numPr>
          <w:ilvl w:val="0"/>
          <w:numId w:val="23"/>
        </w:numPr>
        <w:tabs>
          <w:tab w:val="left" w:pos="1320"/>
        </w:tabs>
        <w:spacing w:line="235" w:lineRule="auto"/>
        <w:ind w:left="1320" w:hanging="69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Компьютер</w:t>
      </w:r>
    </w:p>
    <w:p w14:paraId="32212E09" w14:textId="77777777" w:rsidR="004556E2" w:rsidRDefault="004556E2" w:rsidP="004556E2">
      <w:pPr>
        <w:numPr>
          <w:ilvl w:val="0"/>
          <w:numId w:val="23"/>
        </w:numPr>
        <w:tabs>
          <w:tab w:val="left" w:pos="1320"/>
        </w:tabs>
        <w:ind w:left="1320" w:hanging="69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Проектор.</w:t>
      </w:r>
    </w:p>
    <w:p w14:paraId="3DEFCD89" w14:textId="77777777" w:rsidR="004556E2" w:rsidRDefault="004556E2" w:rsidP="004556E2">
      <w:pPr>
        <w:spacing w:line="2" w:lineRule="exact"/>
        <w:rPr>
          <w:rFonts w:eastAsia="Times New Roman"/>
          <w:sz w:val="24"/>
          <w:szCs w:val="24"/>
        </w:rPr>
      </w:pPr>
    </w:p>
    <w:p w14:paraId="33ACD870" w14:textId="77777777" w:rsidR="004556E2" w:rsidRDefault="004556E2" w:rsidP="004556E2">
      <w:pPr>
        <w:numPr>
          <w:ilvl w:val="0"/>
          <w:numId w:val="23"/>
        </w:numPr>
        <w:tabs>
          <w:tab w:val="left" w:pos="1320"/>
        </w:tabs>
        <w:ind w:left="1320" w:hanging="698"/>
        <w:rPr>
          <w:rFonts w:eastAsia="Times New Roman"/>
        </w:rPr>
      </w:pPr>
      <w:r>
        <w:rPr>
          <w:rFonts w:eastAsia="Times New Roman"/>
        </w:rPr>
        <w:t>Глобус .Земли физический. м-б 1:50 000 000-6 шт</w:t>
      </w:r>
    </w:p>
    <w:p w14:paraId="08F80819" w14:textId="77777777" w:rsidR="004556E2" w:rsidRDefault="004556E2" w:rsidP="004556E2">
      <w:pPr>
        <w:spacing w:line="37" w:lineRule="exact"/>
        <w:rPr>
          <w:rFonts w:eastAsia="Times New Roman"/>
        </w:rPr>
      </w:pPr>
    </w:p>
    <w:p w14:paraId="2E5B5E88" w14:textId="77777777" w:rsidR="004556E2" w:rsidRDefault="004556E2" w:rsidP="004556E2">
      <w:pPr>
        <w:numPr>
          <w:ilvl w:val="0"/>
          <w:numId w:val="23"/>
        </w:numPr>
        <w:tabs>
          <w:tab w:val="left" w:pos="1320"/>
        </w:tabs>
        <w:ind w:left="1320" w:hanging="698"/>
        <w:rPr>
          <w:rFonts w:eastAsia="Times New Roman"/>
        </w:rPr>
      </w:pPr>
      <w:r>
        <w:rPr>
          <w:rFonts w:eastAsia="Times New Roman"/>
        </w:rPr>
        <w:t>Глобус Земли с сеткой меридианов и параллелей.</w:t>
      </w:r>
    </w:p>
    <w:p w14:paraId="02464AC5" w14:textId="77777777" w:rsidR="004556E2" w:rsidRDefault="004556E2" w:rsidP="004556E2">
      <w:pPr>
        <w:spacing w:line="39" w:lineRule="exact"/>
        <w:rPr>
          <w:rFonts w:eastAsia="Times New Roman"/>
        </w:rPr>
      </w:pPr>
    </w:p>
    <w:p w14:paraId="5DAF265B" w14:textId="77777777" w:rsidR="004556E2" w:rsidRDefault="004556E2" w:rsidP="004556E2">
      <w:pPr>
        <w:spacing w:line="37" w:lineRule="exact"/>
        <w:rPr>
          <w:rFonts w:eastAsia="Times New Roman"/>
        </w:rPr>
      </w:pPr>
    </w:p>
    <w:p w14:paraId="235F5325" w14:textId="77777777" w:rsidR="004556E2" w:rsidRDefault="004556E2" w:rsidP="004556E2">
      <w:pPr>
        <w:numPr>
          <w:ilvl w:val="0"/>
          <w:numId w:val="23"/>
        </w:numPr>
        <w:tabs>
          <w:tab w:val="left" w:pos="1320"/>
        </w:tabs>
        <w:ind w:left="1320" w:hanging="698"/>
        <w:rPr>
          <w:rFonts w:eastAsia="Times New Roman"/>
        </w:rPr>
      </w:pPr>
      <w:r>
        <w:rPr>
          <w:rFonts w:eastAsia="Times New Roman"/>
        </w:rPr>
        <w:t xml:space="preserve">Компасы. </w:t>
      </w:r>
    </w:p>
    <w:p w14:paraId="1B057402" w14:textId="77777777" w:rsidR="004556E2" w:rsidRDefault="004556E2" w:rsidP="004556E2">
      <w:pPr>
        <w:spacing w:line="37" w:lineRule="exact"/>
        <w:rPr>
          <w:rFonts w:eastAsia="Times New Roman"/>
        </w:rPr>
      </w:pPr>
    </w:p>
    <w:p w14:paraId="3B4021BB" w14:textId="77777777" w:rsidR="004556E2" w:rsidRDefault="004556E2" w:rsidP="004556E2">
      <w:pPr>
        <w:spacing w:line="39" w:lineRule="exact"/>
        <w:rPr>
          <w:rFonts w:eastAsia="Times New Roman"/>
        </w:rPr>
      </w:pPr>
    </w:p>
    <w:p w14:paraId="265AD4D5" w14:textId="77777777" w:rsidR="004556E2" w:rsidRDefault="004556E2" w:rsidP="004556E2">
      <w:pPr>
        <w:numPr>
          <w:ilvl w:val="0"/>
          <w:numId w:val="23"/>
        </w:numPr>
        <w:tabs>
          <w:tab w:val="left" w:pos="1320"/>
        </w:tabs>
        <w:ind w:left="1320" w:hanging="698"/>
        <w:rPr>
          <w:rFonts w:eastAsia="Times New Roman"/>
        </w:rPr>
      </w:pPr>
      <w:r>
        <w:rPr>
          <w:rFonts w:eastAsia="Times New Roman"/>
        </w:rPr>
        <w:t>Гигрометр волосной, метеорологический</w:t>
      </w:r>
    </w:p>
    <w:p w14:paraId="05A3B750" w14:textId="77777777" w:rsidR="004556E2" w:rsidRDefault="004556E2" w:rsidP="004556E2">
      <w:pPr>
        <w:spacing w:line="37" w:lineRule="exact"/>
        <w:rPr>
          <w:rFonts w:eastAsia="Times New Roman"/>
        </w:rPr>
      </w:pPr>
    </w:p>
    <w:p w14:paraId="74BC39EC" w14:textId="77777777" w:rsidR="004556E2" w:rsidRDefault="004556E2" w:rsidP="004556E2">
      <w:pPr>
        <w:numPr>
          <w:ilvl w:val="0"/>
          <w:numId w:val="23"/>
        </w:numPr>
        <w:tabs>
          <w:tab w:val="left" w:pos="1320"/>
        </w:tabs>
        <w:ind w:left="1320" w:hanging="698"/>
        <w:rPr>
          <w:rFonts w:eastAsia="Times New Roman"/>
        </w:rPr>
      </w:pPr>
      <w:r>
        <w:rPr>
          <w:rFonts w:eastAsia="Times New Roman"/>
        </w:rPr>
        <w:t>Гигрометр психометрический</w:t>
      </w:r>
    </w:p>
    <w:p w14:paraId="740705F9" w14:textId="77777777" w:rsidR="004556E2" w:rsidRDefault="004556E2" w:rsidP="004556E2">
      <w:pPr>
        <w:spacing w:line="200" w:lineRule="exact"/>
        <w:rPr>
          <w:sz w:val="20"/>
          <w:szCs w:val="20"/>
        </w:rPr>
      </w:pPr>
    </w:p>
    <w:p w14:paraId="4C7D0962" w14:textId="77777777" w:rsidR="004556E2" w:rsidRDefault="004556E2" w:rsidP="004556E2">
      <w:pPr>
        <w:spacing w:line="40" w:lineRule="exact"/>
        <w:rPr>
          <w:rFonts w:eastAsia="Times New Roman"/>
        </w:rPr>
      </w:pPr>
    </w:p>
    <w:p w14:paraId="73DDCC0A" w14:textId="77777777" w:rsidR="004556E2" w:rsidRDefault="004556E2" w:rsidP="004556E2">
      <w:pPr>
        <w:spacing w:line="242" w:lineRule="exact"/>
        <w:rPr>
          <w:sz w:val="20"/>
          <w:szCs w:val="20"/>
        </w:rPr>
      </w:pPr>
    </w:p>
    <w:p w14:paraId="1EE99ADD" w14:textId="77777777" w:rsidR="004556E2" w:rsidRDefault="004556E2" w:rsidP="004556E2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Печатные пособия</w:t>
      </w:r>
    </w:p>
    <w:p w14:paraId="02E6D440" w14:textId="77777777" w:rsidR="004556E2" w:rsidRDefault="004556E2" w:rsidP="004556E2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Карты</w:t>
      </w:r>
    </w:p>
    <w:p w14:paraId="6C69450F" w14:textId="77777777" w:rsidR="004556E2" w:rsidRDefault="004556E2" w:rsidP="004556E2">
      <w:pPr>
        <w:spacing w:line="39" w:lineRule="exact"/>
        <w:rPr>
          <w:rFonts w:eastAsia="Times New Roman"/>
        </w:rPr>
      </w:pPr>
    </w:p>
    <w:p w14:paraId="1D8B37EE" w14:textId="77777777" w:rsidR="004556E2" w:rsidRDefault="004556E2" w:rsidP="004556E2">
      <w:pPr>
        <w:numPr>
          <w:ilvl w:val="0"/>
          <w:numId w:val="24"/>
        </w:numPr>
        <w:tabs>
          <w:tab w:val="left" w:pos="980"/>
        </w:tabs>
        <w:ind w:left="980" w:hanging="358"/>
        <w:rPr>
          <w:rFonts w:eastAsia="Times New Roman"/>
        </w:rPr>
      </w:pPr>
      <w:r>
        <w:rPr>
          <w:rFonts w:eastAsia="Times New Roman"/>
        </w:rPr>
        <w:t>Физическая карта мира.</w:t>
      </w:r>
    </w:p>
    <w:p w14:paraId="00ED6A06" w14:textId="77777777" w:rsidR="004556E2" w:rsidRDefault="004556E2" w:rsidP="004556E2">
      <w:pPr>
        <w:spacing w:line="37" w:lineRule="exact"/>
        <w:rPr>
          <w:rFonts w:eastAsia="Times New Roman"/>
        </w:rPr>
      </w:pPr>
    </w:p>
    <w:p w14:paraId="2F092360" w14:textId="77777777" w:rsidR="004556E2" w:rsidRDefault="004556E2" w:rsidP="004556E2">
      <w:pPr>
        <w:numPr>
          <w:ilvl w:val="0"/>
          <w:numId w:val="24"/>
        </w:numPr>
        <w:tabs>
          <w:tab w:val="left" w:pos="980"/>
        </w:tabs>
        <w:ind w:left="980" w:hanging="358"/>
        <w:rPr>
          <w:rFonts w:eastAsia="Times New Roman"/>
        </w:rPr>
      </w:pPr>
      <w:r>
        <w:rPr>
          <w:rFonts w:eastAsia="Times New Roman"/>
        </w:rPr>
        <w:t>Политическая карта мира.</w:t>
      </w:r>
    </w:p>
    <w:p w14:paraId="0C9EE063" w14:textId="77777777" w:rsidR="004556E2" w:rsidRDefault="004556E2" w:rsidP="004556E2">
      <w:pPr>
        <w:spacing w:line="38" w:lineRule="exact"/>
        <w:rPr>
          <w:rFonts w:eastAsia="Times New Roman"/>
        </w:rPr>
      </w:pPr>
    </w:p>
    <w:p w14:paraId="4612F205" w14:textId="77777777" w:rsidR="004556E2" w:rsidRDefault="004556E2" w:rsidP="004556E2">
      <w:pPr>
        <w:numPr>
          <w:ilvl w:val="0"/>
          <w:numId w:val="24"/>
        </w:numPr>
        <w:tabs>
          <w:tab w:val="left" w:pos="980"/>
        </w:tabs>
        <w:ind w:left="980" w:hanging="358"/>
        <w:rPr>
          <w:rFonts w:eastAsia="Times New Roman"/>
        </w:rPr>
      </w:pPr>
      <w:r>
        <w:rPr>
          <w:rFonts w:eastAsia="Times New Roman"/>
        </w:rPr>
        <w:t>Физическая карта полушарий.</w:t>
      </w:r>
    </w:p>
    <w:p w14:paraId="5FDB86EA" w14:textId="77777777" w:rsidR="004556E2" w:rsidRDefault="004556E2" w:rsidP="004556E2">
      <w:pPr>
        <w:spacing w:line="37" w:lineRule="exact"/>
        <w:rPr>
          <w:rFonts w:eastAsia="Times New Roman"/>
        </w:rPr>
      </w:pPr>
    </w:p>
    <w:p w14:paraId="03D3A01E" w14:textId="77777777" w:rsidR="004556E2" w:rsidRDefault="004556E2" w:rsidP="004556E2">
      <w:pPr>
        <w:spacing w:line="37" w:lineRule="exact"/>
        <w:rPr>
          <w:rFonts w:eastAsia="Times New Roman"/>
        </w:rPr>
      </w:pPr>
    </w:p>
    <w:p w14:paraId="68B261F5" w14:textId="77777777" w:rsidR="004556E2" w:rsidRDefault="004556E2" w:rsidP="004556E2">
      <w:pPr>
        <w:numPr>
          <w:ilvl w:val="0"/>
          <w:numId w:val="24"/>
        </w:numPr>
        <w:tabs>
          <w:tab w:val="left" w:pos="980"/>
        </w:tabs>
        <w:ind w:left="980" w:hanging="358"/>
        <w:rPr>
          <w:rFonts w:eastAsia="Times New Roman"/>
        </w:rPr>
      </w:pPr>
      <w:r>
        <w:rPr>
          <w:rFonts w:eastAsia="Times New Roman"/>
        </w:rPr>
        <w:t>Политико-административная Российской Федерации</w:t>
      </w:r>
    </w:p>
    <w:p w14:paraId="1E64E3A6" w14:textId="77777777" w:rsidR="004556E2" w:rsidRDefault="004556E2" w:rsidP="004556E2">
      <w:pPr>
        <w:spacing w:line="37" w:lineRule="exact"/>
        <w:rPr>
          <w:rFonts w:eastAsia="Times New Roman"/>
        </w:rPr>
      </w:pPr>
    </w:p>
    <w:p w14:paraId="1F7E2382" w14:textId="77777777" w:rsidR="004556E2" w:rsidRDefault="004556E2" w:rsidP="004556E2">
      <w:pPr>
        <w:spacing w:line="37" w:lineRule="exact"/>
        <w:rPr>
          <w:rFonts w:eastAsia="Times New Roman"/>
        </w:rPr>
      </w:pPr>
    </w:p>
    <w:p w14:paraId="452501A7" w14:textId="77777777" w:rsidR="004556E2" w:rsidRDefault="004556E2" w:rsidP="004556E2">
      <w:pPr>
        <w:numPr>
          <w:ilvl w:val="0"/>
          <w:numId w:val="24"/>
        </w:numPr>
        <w:tabs>
          <w:tab w:val="left" w:pos="980"/>
        </w:tabs>
        <w:ind w:left="980" w:hanging="358"/>
        <w:rPr>
          <w:rFonts w:eastAsia="Times New Roman"/>
        </w:rPr>
      </w:pPr>
      <w:r>
        <w:rPr>
          <w:rFonts w:eastAsia="Times New Roman"/>
        </w:rPr>
        <w:t>Африка. Физическая карта.</w:t>
      </w:r>
    </w:p>
    <w:p w14:paraId="37BD2BD3" w14:textId="77777777" w:rsidR="004556E2" w:rsidRDefault="004556E2" w:rsidP="004556E2">
      <w:pPr>
        <w:spacing w:line="40" w:lineRule="exact"/>
        <w:rPr>
          <w:rFonts w:eastAsia="Times New Roman"/>
        </w:rPr>
      </w:pPr>
    </w:p>
    <w:p w14:paraId="6F47146B" w14:textId="77777777" w:rsidR="004556E2" w:rsidRDefault="004556E2" w:rsidP="004556E2">
      <w:pPr>
        <w:spacing w:line="40" w:lineRule="exact"/>
        <w:rPr>
          <w:sz w:val="20"/>
          <w:szCs w:val="20"/>
        </w:rPr>
      </w:pPr>
    </w:p>
    <w:p w14:paraId="14E733C0" w14:textId="77777777" w:rsidR="004556E2" w:rsidRDefault="004556E2" w:rsidP="004556E2">
      <w:pPr>
        <w:tabs>
          <w:tab w:val="left" w:pos="980"/>
        </w:tabs>
        <w:rPr>
          <w:rFonts w:eastAsia="Times New Roman"/>
        </w:rPr>
      </w:pPr>
    </w:p>
    <w:p w14:paraId="04B90F5D" w14:textId="77777777" w:rsidR="004556E2" w:rsidRDefault="004556E2" w:rsidP="004556E2">
      <w:pPr>
        <w:tabs>
          <w:tab w:val="left" w:pos="980"/>
        </w:tabs>
        <w:rPr>
          <w:rFonts w:eastAsia="Times New Roman"/>
        </w:rPr>
      </w:pPr>
    </w:p>
    <w:p w14:paraId="4A8F289E" w14:textId="77777777" w:rsidR="004556E2" w:rsidRDefault="004556E2" w:rsidP="004556E2">
      <w:pPr>
        <w:spacing w:line="38" w:lineRule="exact"/>
        <w:rPr>
          <w:sz w:val="20"/>
          <w:szCs w:val="20"/>
        </w:rPr>
      </w:pPr>
    </w:p>
    <w:p w14:paraId="71161A53" w14:textId="77777777" w:rsidR="004556E2" w:rsidRDefault="004556E2" w:rsidP="004556E2">
      <w:pPr>
        <w:ind w:left="6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Технические средства обучения</w:t>
      </w:r>
    </w:p>
    <w:p w14:paraId="77FCD5B0" w14:textId="77777777" w:rsidR="004556E2" w:rsidRDefault="004556E2" w:rsidP="004556E2">
      <w:pPr>
        <w:ind w:left="620"/>
        <w:rPr>
          <w:rFonts w:eastAsia="Times New Roman"/>
        </w:rPr>
      </w:pPr>
      <w:r>
        <w:rPr>
          <w:rFonts w:eastAsia="Times New Roman"/>
          <w:sz w:val="24"/>
          <w:szCs w:val="24"/>
        </w:rPr>
        <w:t xml:space="preserve">      1.     К</w:t>
      </w:r>
      <w:r>
        <w:rPr>
          <w:rFonts w:eastAsia="Times New Roman"/>
        </w:rPr>
        <w:t>омпьютер.</w:t>
      </w:r>
    </w:p>
    <w:p w14:paraId="399EC4BD" w14:textId="77777777" w:rsidR="004556E2" w:rsidRDefault="004556E2" w:rsidP="004556E2">
      <w:pPr>
        <w:spacing w:line="40" w:lineRule="exact"/>
        <w:rPr>
          <w:rFonts w:eastAsia="Times New Roman"/>
        </w:rPr>
      </w:pPr>
    </w:p>
    <w:p w14:paraId="1AEE4D9F" w14:textId="77777777" w:rsidR="004556E2" w:rsidRDefault="004556E2" w:rsidP="004556E2">
      <w:pPr>
        <w:tabs>
          <w:tab w:val="left" w:pos="1340"/>
        </w:tabs>
        <w:rPr>
          <w:rFonts w:eastAsia="Times New Roman"/>
        </w:rPr>
      </w:pPr>
      <w:r>
        <w:rPr>
          <w:rFonts w:eastAsia="Times New Roman"/>
        </w:rPr>
        <w:lastRenderedPageBreak/>
        <w:t xml:space="preserve">                  </w:t>
      </w:r>
      <w:r w:rsidRPr="00886A06">
        <w:rPr>
          <w:rFonts w:eastAsia="Times New Roman"/>
          <w:sz w:val="24"/>
          <w:szCs w:val="24"/>
        </w:rPr>
        <w:t>2.</w:t>
      </w:r>
      <w:r>
        <w:rPr>
          <w:rFonts w:eastAsia="Times New Roman"/>
        </w:rPr>
        <w:t xml:space="preserve">     Проектор.</w:t>
      </w:r>
    </w:p>
    <w:p w14:paraId="432480C3" w14:textId="77777777" w:rsidR="004556E2" w:rsidRDefault="004556E2" w:rsidP="004556E2">
      <w:pPr>
        <w:tabs>
          <w:tab w:val="left" w:pos="1340"/>
        </w:tabs>
        <w:rPr>
          <w:rFonts w:eastAsia="Times New Roman"/>
        </w:rPr>
      </w:pPr>
      <w:r>
        <w:rPr>
          <w:rFonts w:eastAsia="Times New Roman"/>
        </w:rPr>
        <w:t xml:space="preserve">                  </w:t>
      </w:r>
      <w:r w:rsidRPr="00886A06">
        <w:rPr>
          <w:rFonts w:eastAsia="Times New Roman"/>
          <w:sz w:val="24"/>
          <w:szCs w:val="24"/>
        </w:rPr>
        <w:t>3.</w:t>
      </w:r>
      <w:r>
        <w:rPr>
          <w:rFonts w:eastAsia="Times New Roman"/>
        </w:rPr>
        <w:t xml:space="preserve">     Интерактивная доска.</w:t>
      </w:r>
    </w:p>
    <w:p w14:paraId="6A6C94ED" w14:textId="77777777" w:rsidR="004556E2" w:rsidRDefault="004556E2" w:rsidP="004556E2">
      <w:pPr>
        <w:tabs>
          <w:tab w:val="left" w:pos="1340"/>
        </w:tabs>
        <w:rPr>
          <w:rFonts w:eastAsia="Times New Roman"/>
        </w:rPr>
      </w:pPr>
    </w:p>
    <w:p w14:paraId="629A2B00" w14:textId="77777777" w:rsidR="004556E2" w:rsidRDefault="004556E2" w:rsidP="004556E2">
      <w:pPr>
        <w:spacing w:line="37" w:lineRule="exact"/>
        <w:rPr>
          <w:rFonts w:eastAsia="Times New Roman"/>
        </w:rPr>
      </w:pPr>
    </w:p>
    <w:p w14:paraId="4F709636" w14:textId="77777777" w:rsidR="004556E2" w:rsidRDefault="004556E2" w:rsidP="004556E2">
      <w:pPr>
        <w:spacing w:line="40" w:lineRule="exact"/>
        <w:rPr>
          <w:sz w:val="20"/>
          <w:szCs w:val="20"/>
        </w:rPr>
      </w:pPr>
    </w:p>
    <w:p w14:paraId="2D3F6F15" w14:textId="77777777" w:rsidR="004556E2" w:rsidRDefault="004556E2" w:rsidP="004556E2">
      <w:pPr>
        <w:ind w:left="72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Интернет-ресурсы</w:t>
      </w:r>
    </w:p>
    <w:p w14:paraId="75954DD2" w14:textId="77777777" w:rsidR="004556E2" w:rsidRDefault="004556E2" w:rsidP="004556E2">
      <w:pPr>
        <w:ind w:left="720"/>
        <w:rPr>
          <w:sz w:val="20"/>
          <w:szCs w:val="20"/>
        </w:rPr>
      </w:pPr>
    </w:p>
    <w:p w14:paraId="7BD75F48" w14:textId="77777777" w:rsidR="004556E2" w:rsidRDefault="004556E2" w:rsidP="004556E2">
      <w:pPr>
        <w:numPr>
          <w:ilvl w:val="0"/>
          <w:numId w:val="25"/>
        </w:numPr>
        <w:tabs>
          <w:tab w:val="left" w:pos="980"/>
        </w:tabs>
        <w:spacing w:line="235" w:lineRule="auto"/>
        <w:ind w:left="980" w:hanging="26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государственный образовательный стандарт - http://standart.edu.ru/</w:t>
      </w:r>
    </w:p>
    <w:p w14:paraId="106F3FE0" w14:textId="77777777" w:rsidR="004556E2" w:rsidRDefault="004556E2" w:rsidP="004556E2">
      <w:pPr>
        <w:numPr>
          <w:ilvl w:val="0"/>
          <w:numId w:val="25"/>
        </w:numPr>
        <w:tabs>
          <w:tab w:val="left" w:pos="1120"/>
        </w:tabs>
        <w:ind w:left="1120" w:hanging="40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портал «Российское образование». - http://www.edu.ru/</w:t>
      </w:r>
    </w:p>
    <w:p w14:paraId="16F22B73" w14:textId="77777777" w:rsidR="004556E2" w:rsidRDefault="004556E2" w:rsidP="004556E2">
      <w:pPr>
        <w:numPr>
          <w:ilvl w:val="0"/>
          <w:numId w:val="25"/>
        </w:numPr>
        <w:tabs>
          <w:tab w:val="left" w:pos="1120"/>
        </w:tabs>
        <w:ind w:left="1120" w:hanging="40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Российский общеобразовательный портал. - http://www.school.edu.ru</w:t>
      </w:r>
    </w:p>
    <w:p w14:paraId="6379A1A8" w14:textId="77777777" w:rsidR="004556E2" w:rsidRDefault="004556E2" w:rsidP="004556E2">
      <w:pPr>
        <w:numPr>
          <w:ilvl w:val="0"/>
          <w:numId w:val="25"/>
        </w:numPr>
        <w:tabs>
          <w:tab w:val="left" w:pos="1120"/>
        </w:tabs>
        <w:ind w:left="1120" w:hanging="40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Единое окно доступа к образовательным ресурсам. - http://window.edu.ru</w:t>
      </w:r>
    </w:p>
    <w:p w14:paraId="4C3BA3CA" w14:textId="77777777" w:rsidR="004556E2" w:rsidRDefault="004556E2" w:rsidP="004556E2">
      <w:pPr>
        <w:spacing w:line="12" w:lineRule="exact"/>
        <w:rPr>
          <w:rFonts w:eastAsia="Times New Roman"/>
          <w:sz w:val="24"/>
          <w:szCs w:val="24"/>
        </w:rPr>
      </w:pPr>
    </w:p>
    <w:p w14:paraId="27075C98" w14:textId="77777777" w:rsidR="004556E2" w:rsidRDefault="004556E2" w:rsidP="004556E2">
      <w:pPr>
        <w:numPr>
          <w:ilvl w:val="0"/>
          <w:numId w:val="25"/>
        </w:numPr>
        <w:tabs>
          <w:tab w:val="left" w:pos="1112"/>
        </w:tabs>
        <w:spacing w:line="234" w:lineRule="auto"/>
        <w:ind w:left="260" w:firstLine="45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Единая коллекция цифровых образовательных ресурсов. - http://school-collection.edu.ru</w:t>
      </w:r>
    </w:p>
    <w:p w14:paraId="6077EF62" w14:textId="77777777" w:rsidR="004556E2" w:rsidRDefault="004556E2" w:rsidP="004556E2">
      <w:pPr>
        <w:spacing w:line="13" w:lineRule="exact"/>
        <w:rPr>
          <w:rFonts w:eastAsia="Times New Roman"/>
          <w:sz w:val="24"/>
          <w:szCs w:val="24"/>
        </w:rPr>
      </w:pPr>
    </w:p>
    <w:p w14:paraId="74277D55" w14:textId="77777777" w:rsidR="004556E2" w:rsidRDefault="004556E2" w:rsidP="004556E2">
      <w:pPr>
        <w:numPr>
          <w:ilvl w:val="0"/>
          <w:numId w:val="25"/>
        </w:numPr>
        <w:tabs>
          <w:tab w:val="left" w:pos="1112"/>
        </w:tabs>
        <w:spacing w:line="234" w:lineRule="auto"/>
        <w:ind w:left="260" w:firstLine="45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Федеральный центр информационно-образовательных ресурсов. - </w:t>
      </w:r>
      <w:r>
        <w:rPr>
          <w:rFonts w:eastAsia="Times New Roman"/>
          <w:sz w:val="24"/>
          <w:szCs w:val="24"/>
          <w:u w:val="single"/>
        </w:rPr>
        <w:t>http://fcior.edu.ru/</w:t>
      </w:r>
    </w:p>
    <w:p w14:paraId="2A0013F3" w14:textId="77777777" w:rsidR="004556E2" w:rsidRDefault="004556E2" w:rsidP="004556E2">
      <w:pPr>
        <w:spacing w:line="1" w:lineRule="exact"/>
        <w:rPr>
          <w:rFonts w:eastAsia="Times New Roman"/>
          <w:sz w:val="24"/>
          <w:szCs w:val="24"/>
        </w:rPr>
      </w:pPr>
    </w:p>
    <w:p w14:paraId="600A24AC" w14:textId="77777777" w:rsidR="004556E2" w:rsidRDefault="004556E2" w:rsidP="004556E2">
      <w:pPr>
        <w:numPr>
          <w:ilvl w:val="0"/>
          <w:numId w:val="25"/>
        </w:numPr>
        <w:tabs>
          <w:tab w:val="left" w:pos="1120"/>
        </w:tabs>
        <w:ind w:left="1120" w:hanging="40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институт педагогических измерений. - http://www.fipi.ru/</w:t>
      </w:r>
    </w:p>
    <w:p w14:paraId="002DBAB2" w14:textId="77777777" w:rsidR="004556E2" w:rsidRDefault="004556E2" w:rsidP="004556E2">
      <w:pPr>
        <w:spacing w:line="327" w:lineRule="exact"/>
        <w:rPr>
          <w:sz w:val="20"/>
          <w:szCs w:val="20"/>
        </w:rPr>
      </w:pPr>
    </w:p>
    <w:p w14:paraId="755FFAD4" w14:textId="77777777" w:rsidR="004556E2" w:rsidRDefault="004556E2" w:rsidP="004556E2">
      <w:pPr>
        <w:spacing w:line="327" w:lineRule="exact"/>
        <w:rPr>
          <w:sz w:val="20"/>
          <w:szCs w:val="20"/>
        </w:rPr>
      </w:pPr>
    </w:p>
    <w:p w14:paraId="7E2691BF" w14:textId="77777777" w:rsidR="004556E2" w:rsidRDefault="004556E2" w:rsidP="004556E2">
      <w:pPr>
        <w:spacing w:line="327" w:lineRule="exact"/>
        <w:rPr>
          <w:sz w:val="20"/>
          <w:szCs w:val="20"/>
        </w:rPr>
      </w:pPr>
    </w:p>
    <w:p w14:paraId="28B248D8" w14:textId="77777777" w:rsidR="004556E2" w:rsidRDefault="004556E2" w:rsidP="004556E2">
      <w:pPr>
        <w:spacing w:line="327" w:lineRule="exact"/>
        <w:rPr>
          <w:sz w:val="20"/>
          <w:szCs w:val="20"/>
        </w:rPr>
      </w:pPr>
    </w:p>
    <w:p w14:paraId="5AA15511" w14:textId="77777777" w:rsidR="004556E2" w:rsidRDefault="004556E2" w:rsidP="004556E2">
      <w:pPr>
        <w:spacing w:line="327" w:lineRule="exact"/>
        <w:rPr>
          <w:sz w:val="20"/>
          <w:szCs w:val="20"/>
        </w:rPr>
      </w:pPr>
    </w:p>
    <w:p w14:paraId="7A495BC4" w14:textId="77777777" w:rsidR="004556E2" w:rsidRDefault="004556E2" w:rsidP="004556E2">
      <w:pPr>
        <w:spacing w:line="327" w:lineRule="exact"/>
        <w:rPr>
          <w:sz w:val="20"/>
          <w:szCs w:val="20"/>
        </w:rPr>
      </w:pPr>
    </w:p>
    <w:p w14:paraId="6B52724D" w14:textId="77777777" w:rsidR="004556E2" w:rsidRDefault="004556E2" w:rsidP="004556E2"/>
    <w:p w14:paraId="54F7D6CD" w14:textId="77777777" w:rsidR="004556E2" w:rsidRDefault="004556E2" w:rsidP="004556E2"/>
    <w:p w14:paraId="42F866CA" w14:textId="77777777" w:rsidR="007135D7" w:rsidRDefault="007135D7"/>
    <w:sectPr w:rsidR="007135D7" w:rsidSect="00CE0B2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120"/>
    <w:multiLevelType w:val="hybridMultilevel"/>
    <w:tmpl w:val="B11645F8"/>
    <w:lvl w:ilvl="0" w:tplc="9D044298">
      <w:start w:val="1"/>
      <w:numFmt w:val="bullet"/>
      <w:lvlText w:val=""/>
      <w:lvlJc w:val="left"/>
    </w:lvl>
    <w:lvl w:ilvl="1" w:tplc="56CE8ECE">
      <w:start w:val="2"/>
      <w:numFmt w:val="decimal"/>
      <w:lvlText w:val="%2."/>
      <w:lvlJc w:val="left"/>
    </w:lvl>
    <w:lvl w:ilvl="2" w:tplc="F9AA9AFA">
      <w:numFmt w:val="decimal"/>
      <w:lvlText w:val=""/>
      <w:lvlJc w:val="left"/>
    </w:lvl>
    <w:lvl w:ilvl="3" w:tplc="D69A912A">
      <w:numFmt w:val="decimal"/>
      <w:lvlText w:val=""/>
      <w:lvlJc w:val="left"/>
    </w:lvl>
    <w:lvl w:ilvl="4" w:tplc="5D223D2E">
      <w:numFmt w:val="decimal"/>
      <w:lvlText w:val=""/>
      <w:lvlJc w:val="left"/>
    </w:lvl>
    <w:lvl w:ilvl="5" w:tplc="A22E5748">
      <w:numFmt w:val="decimal"/>
      <w:lvlText w:val=""/>
      <w:lvlJc w:val="left"/>
    </w:lvl>
    <w:lvl w:ilvl="6" w:tplc="DC7C09A8">
      <w:numFmt w:val="decimal"/>
      <w:lvlText w:val=""/>
      <w:lvlJc w:val="left"/>
    </w:lvl>
    <w:lvl w:ilvl="7" w:tplc="EED89D2E">
      <w:numFmt w:val="decimal"/>
      <w:lvlText w:val=""/>
      <w:lvlJc w:val="left"/>
    </w:lvl>
    <w:lvl w:ilvl="8" w:tplc="89EEEB9C">
      <w:numFmt w:val="decimal"/>
      <w:lvlText w:val=""/>
      <w:lvlJc w:val="left"/>
    </w:lvl>
  </w:abstractNum>
  <w:abstractNum w:abstractNumId="1" w15:restartNumberingAfterBreak="0">
    <w:nsid w:val="0000030A"/>
    <w:multiLevelType w:val="hybridMultilevel"/>
    <w:tmpl w:val="D29071D4"/>
    <w:lvl w:ilvl="0" w:tplc="42D8C38E">
      <w:start w:val="1"/>
      <w:numFmt w:val="bullet"/>
      <w:lvlText w:val=""/>
      <w:lvlJc w:val="left"/>
    </w:lvl>
    <w:lvl w:ilvl="1" w:tplc="BD54E398">
      <w:start w:val="1"/>
      <w:numFmt w:val="bullet"/>
      <w:lvlText w:val=""/>
      <w:lvlJc w:val="left"/>
    </w:lvl>
    <w:lvl w:ilvl="2" w:tplc="CD1E99B8">
      <w:numFmt w:val="decimal"/>
      <w:lvlText w:val=""/>
      <w:lvlJc w:val="left"/>
    </w:lvl>
    <w:lvl w:ilvl="3" w:tplc="BFEA2794">
      <w:numFmt w:val="decimal"/>
      <w:lvlText w:val=""/>
      <w:lvlJc w:val="left"/>
    </w:lvl>
    <w:lvl w:ilvl="4" w:tplc="C35885C2">
      <w:numFmt w:val="decimal"/>
      <w:lvlText w:val=""/>
      <w:lvlJc w:val="left"/>
    </w:lvl>
    <w:lvl w:ilvl="5" w:tplc="ED5A5740">
      <w:numFmt w:val="decimal"/>
      <w:lvlText w:val=""/>
      <w:lvlJc w:val="left"/>
    </w:lvl>
    <w:lvl w:ilvl="6" w:tplc="B54A76C6">
      <w:numFmt w:val="decimal"/>
      <w:lvlText w:val=""/>
      <w:lvlJc w:val="left"/>
    </w:lvl>
    <w:lvl w:ilvl="7" w:tplc="F22C1E7A">
      <w:numFmt w:val="decimal"/>
      <w:lvlText w:val=""/>
      <w:lvlJc w:val="left"/>
    </w:lvl>
    <w:lvl w:ilvl="8" w:tplc="941A2DD8">
      <w:numFmt w:val="decimal"/>
      <w:lvlText w:val=""/>
      <w:lvlJc w:val="left"/>
    </w:lvl>
  </w:abstractNum>
  <w:abstractNum w:abstractNumId="2" w15:restartNumberingAfterBreak="0">
    <w:nsid w:val="00000732"/>
    <w:multiLevelType w:val="hybridMultilevel"/>
    <w:tmpl w:val="5B82E00C"/>
    <w:lvl w:ilvl="0" w:tplc="C76C1DB4">
      <w:start w:val="1"/>
      <w:numFmt w:val="bullet"/>
      <w:lvlText w:val=""/>
      <w:lvlJc w:val="left"/>
    </w:lvl>
    <w:lvl w:ilvl="1" w:tplc="FAE0F28A">
      <w:numFmt w:val="decimal"/>
      <w:lvlText w:val=""/>
      <w:lvlJc w:val="left"/>
    </w:lvl>
    <w:lvl w:ilvl="2" w:tplc="50D08AE8">
      <w:numFmt w:val="decimal"/>
      <w:lvlText w:val=""/>
      <w:lvlJc w:val="left"/>
    </w:lvl>
    <w:lvl w:ilvl="3" w:tplc="7D02253C">
      <w:numFmt w:val="decimal"/>
      <w:lvlText w:val=""/>
      <w:lvlJc w:val="left"/>
    </w:lvl>
    <w:lvl w:ilvl="4" w:tplc="E50EE45E">
      <w:numFmt w:val="decimal"/>
      <w:lvlText w:val=""/>
      <w:lvlJc w:val="left"/>
    </w:lvl>
    <w:lvl w:ilvl="5" w:tplc="AEFC9FFA">
      <w:numFmt w:val="decimal"/>
      <w:lvlText w:val=""/>
      <w:lvlJc w:val="left"/>
    </w:lvl>
    <w:lvl w:ilvl="6" w:tplc="C846E2E6">
      <w:numFmt w:val="decimal"/>
      <w:lvlText w:val=""/>
      <w:lvlJc w:val="left"/>
    </w:lvl>
    <w:lvl w:ilvl="7" w:tplc="33F255DC">
      <w:numFmt w:val="decimal"/>
      <w:lvlText w:val=""/>
      <w:lvlJc w:val="left"/>
    </w:lvl>
    <w:lvl w:ilvl="8" w:tplc="39D863B0">
      <w:numFmt w:val="decimal"/>
      <w:lvlText w:val=""/>
      <w:lvlJc w:val="left"/>
    </w:lvl>
  </w:abstractNum>
  <w:abstractNum w:abstractNumId="3" w15:restartNumberingAfterBreak="0">
    <w:nsid w:val="00000BDB"/>
    <w:multiLevelType w:val="hybridMultilevel"/>
    <w:tmpl w:val="02D645B8"/>
    <w:lvl w:ilvl="0" w:tplc="1AC08760">
      <w:start w:val="1"/>
      <w:numFmt w:val="bullet"/>
      <w:lvlText w:val=""/>
      <w:lvlJc w:val="left"/>
    </w:lvl>
    <w:lvl w:ilvl="1" w:tplc="D9DC63CC">
      <w:numFmt w:val="decimal"/>
      <w:lvlText w:val=""/>
      <w:lvlJc w:val="left"/>
    </w:lvl>
    <w:lvl w:ilvl="2" w:tplc="FD4037DC">
      <w:numFmt w:val="decimal"/>
      <w:lvlText w:val=""/>
      <w:lvlJc w:val="left"/>
    </w:lvl>
    <w:lvl w:ilvl="3" w:tplc="7B283572">
      <w:numFmt w:val="decimal"/>
      <w:lvlText w:val=""/>
      <w:lvlJc w:val="left"/>
    </w:lvl>
    <w:lvl w:ilvl="4" w:tplc="A9F2281C">
      <w:numFmt w:val="decimal"/>
      <w:lvlText w:val=""/>
      <w:lvlJc w:val="left"/>
    </w:lvl>
    <w:lvl w:ilvl="5" w:tplc="34DEADF6">
      <w:numFmt w:val="decimal"/>
      <w:lvlText w:val=""/>
      <w:lvlJc w:val="left"/>
    </w:lvl>
    <w:lvl w:ilvl="6" w:tplc="403E0C54">
      <w:numFmt w:val="decimal"/>
      <w:lvlText w:val=""/>
      <w:lvlJc w:val="left"/>
    </w:lvl>
    <w:lvl w:ilvl="7" w:tplc="408E0E9A">
      <w:numFmt w:val="decimal"/>
      <w:lvlText w:val=""/>
      <w:lvlJc w:val="left"/>
    </w:lvl>
    <w:lvl w:ilvl="8" w:tplc="7A5C78D4">
      <w:numFmt w:val="decimal"/>
      <w:lvlText w:val=""/>
      <w:lvlJc w:val="left"/>
    </w:lvl>
  </w:abstractNum>
  <w:abstractNum w:abstractNumId="4" w15:restartNumberingAfterBreak="0">
    <w:nsid w:val="000015A1"/>
    <w:multiLevelType w:val="hybridMultilevel"/>
    <w:tmpl w:val="DED2A9D8"/>
    <w:lvl w:ilvl="0" w:tplc="45F68120">
      <w:start w:val="1"/>
      <w:numFmt w:val="decimal"/>
      <w:lvlText w:val="%1."/>
      <w:lvlJc w:val="left"/>
    </w:lvl>
    <w:lvl w:ilvl="1" w:tplc="518272D0">
      <w:numFmt w:val="decimal"/>
      <w:lvlText w:val=""/>
      <w:lvlJc w:val="left"/>
    </w:lvl>
    <w:lvl w:ilvl="2" w:tplc="0FE050BA">
      <w:numFmt w:val="decimal"/>
      <w:lvlText w:val=""/>
      <w:lvlJc w:val="left"/>
    </w:lvl>
    <w:lvl w:ilvl="3" w:tplc="5B28757E">
      <w:numFmt w:val="decimal"/>
      <w:lvlText w:val=""/>
      <w:lvlJc w:val="left"/>
    </w:lvl>
    <w:lvl w:ilvl="4" w:tplc="FEB05A42">
      <w:numFmt w:val="decimal"/>
      <w:lvlText w:val=""/>
      <w:lvlJc w:val="left"/>
    </w:lvl>
    <w:lvl w:ilvl="5" w:tplc="33D6F328">
      <w:numFmt w:val="decimal"/>
      <w:lvlText w:val=""/>
      <w:lvlJc w:val="left"/>
    </w:lvl>
    <w:lvl w:ilvl="6" w:tplc="E35CC190">
      <w:numFmt w:val="decimal"/>
      <w:lvlText w:val=""/>
      <w:lvlJc w:val="left"/>
    </w:lvl>
    <w:lvl w:ilvl="7" w:tplc="3E80481E">
      <w:numFmt w:val="decimal"/>
      <w:lvlText w:val=""/>
      <w:lvlJc w:val="left"/>
    </w:lvl>
    <w:lvl w:ilvl="8" w:tplc="3092A932">
      <w:numFmt w:val="decimal"/>
      <w:lvlText w:val=""/>
      <w:lvlJc w:val="left"/>
    </w:lvl>
  </w:abstractNum>
  <w:abstractNum w:abstractNumId="5" w15:restartNumberingAfterBreak="0">
    <w:nsid w:val="00002213"/>
    <w:multiLevelType w:val="hybridMultilevel"/>
    <w:tmpl w:val="7A5CB6DE"/>
    <w:lvl w:ilvl="0" w:tplc="1B2608DA">
      <w:start w:val="1"/>
      <w:numFmt w:val="bullet"/>
      <w:lvlText w:val=""/>
      <w:lvlJc w:val="left"/>
    </w:lvl>
    <w:lvl w:ilvl="1" w:tplc="072CA642">
      <w:numFmt w:val="decimal"/>
      <w:lvlText w:val=""/>
      <w:lvlJc w:val="left"/>
    </w:lvl>
    <w:lvl w:ilvl="2" w:tplc="D116D81A">
      <w:numFmt w:val="decimal"/>
      <w:lvlText w:val=""/>
      <w:lvlJc w:val="left"/>
    </w:lvl>
    <w:lvl w:ilvl="3" w:tplc="F52AFA52">
      <w:numFmt w:val="decimal"/>
      <w:lvlText w:val=""/>
      <w:lvlJc w:val="left"/>
    </w:lvl>
    <w:lvl w:ilvl="4" w:tplc="C3401022">
      <w:numFmt w:val="decimal"/>
      <w:lvlText w:val=""/>
      <w:lvlJc w:val="left"/>
    </w:lvl>
    <w:lvl w:ilvl="5" w:tplc="448ADF2A">
      <w:numFmt w:val="decimal"/>
      <w:lvlText w:val=""/>
      <w:lvlJc w:val="left"/>
    </w:lvl>
    <w:lvl w:ilvl="6" w:tplc="F0E8A5DA">
      <w:numFmt w:val="decimal"/>
      <w:lvlText w:val=""/>
      <w:lvlJc w:val="left"/>
    </w:lvl>
    <w:lvl w:ilvl="7" w:tplc="30C420C6">
      <w:numFmt w:val="decimal"/>
      <w:lvlText w:val=""/>
      <w:lvlJc w:val="left"/>
    </w:lvl>
    <w:lvl w:ilvl="8" w:tplc="95F0A99C">
      <w:numFmt w:val="decimal"/>
      <w:lvlText w:val=""/>
      <w:lvlJc w:val="left"/>
    </w:lvl>
  </w:abstractNum>
  <w:abstractNum w:abstractNumId="6" w15:restartNumberingAfterBreak="0">
    <w:nsid w:val="000022EE"/>
    <w:multiLevelType w:val="hybridMultilevel"/>
    <w:tmpl w:val="B8227EFA"/>
    <w:lvl w:ilvl="0" w:tplc="B56435C2">
      <w:start w:val="1"/>
      <w:numFmt w:val="bullet"/>
      <w:lvlText w:val=""/>
      <w:lvlJc w:val="left"/>
    </w:lvl>
    <w:lvl w:ilvl="1" w:tplc="D49265FC">
      <w:numFmt w:val="decimal"/>
      <w:lvlText w:val=""/>
      <w:lvlJc w:val="left"/>
    </w:lvl>
    <w:lvl w:ilvl="2" w:tplc="CF186250">
      <w:numFmt w:val="decimal"/>
      <w:lvlText w:val=""/>
      <w:lvlJc w:val="left"/>
    </w:lvl>
    <w:lvl w:ilvl="3" w:tplc="0A76BDE0">
      <w:numFmt w:val="decimal"/>
      <w:lvlText w:val=""/>
      <w:lvlJc w:val="left"/>
    </w:lvl>
    <w:lvl w:ilvl="4" w:tplc="C45A5492">
      <w:numFmt w:val="decimal"/>
      <w:lvlText w:val=""/>
      <w:lvlJc w:val="left"/>
    </w:lvl>
    <w:lvl w:ilvl="5" w:tplc="C02AB9C8">
      <w:numFmt w:val="decimal"/>
      <w:lvlText w:val=""/>
      <w:lvlJc w:val="left"/>
    </w:lvl>
    <w:lvl w:ilvl="6" w:tplc="A022CF54">
      <w:numFmt w:val="decimal"/>
      <w:lvlText w:val=""/>
      <w:lvlJc w:val="left"/>
    </w:lvl>
    <w:lvl w:ilvl="7" w:tplc="51743968">
      <w:numFmt w:val="decimal"/>
      <w:lvlText w:val=""/>
      <w:lvlJc w:val="left"/>
    </w:lvl>
    <w:lvl w:ilvl="8" w:tplc="A844CF2A">
      <w:numFmt w:val="decimal"/>
      <w:lvlText w:val=""/>
      <w:lvlJc w:val="left"/>
    </w:lvl>
  </w:abstractNum>
  <w:abstractNum w:abstractNumId="7" w15:restartNumberingAfterBreak="0">
    <w:nsid w:val="00002350"/>
    <w:multiLevelType w:val="hybridMultilevel"/>
    <w:tmpl w:val="28D86DB2"/>
    <w:lvl w:ilvl="0" w:tplc="AB1CEBF4">
      <w:start w:val="1"/>
      <w:numFmt w:val="bullet"/>
      <w:lvlText w:val=""/>
      <w:lvlJc w:val="left"/>
    </w:lvl>
    <w:lvl w:ilvl="1" w:tplc="6DF4C64A">
      <w:numFmt w:val="decimal"/>
      <w:lvlText w:val=""/>
      <w:lvlJc w:val="left"/>
    </w:lvl>
    <w:lvl w:ilvl="2" w:tplc="78D61DC0">
      <w:numFmt w:val="decimal"/>
      <w:lvlText w:val=""/>
      <w:lvlJc w:val="left"/>
    </w:lvl>
    <w:lvl w:ilvl="3" w:tplc="8F9CF01A">
      <w:numFmt w:val="decimal"/>
      <w:lvlText w:val=""/>
      <w:lvlJc w:val="left"/>
    </w:lvl>
    <w:lvl w:ilvl="4" w:tplc="97843E1A">
      <w:numFmt w:val="decimal"/>
      <w:lvlText w:val=""/>
      <w:lvlJc w:val="left"/>
    </w:lvl>
    <w:lvl w:ilvl="5" w:tplc="E594E61A">
      <w:numFmt w:val="decimal"/>
      <w:lvlText w:val=""/>
      <w:lvlJc w:val="left"/>
    </w:lvl>
    <w:lvl w:ilvl="6" w:tplc="18421CBE">
      <w:numFmt w:val="decimal"/>
      <w:lvlText w:val=""/>
      <w:lvlJc w:val="left"/>
    </w:lvl>
    <w:lvl w:ilvl="7" w:tplc="2FCE7DE8">
      <w:numFmt w:val="decimal"/>
      <w:lvlText w:val=""/>
      <w:lvlJc w:val="left"/>
    </w:lvl>
    <w:lvl w:ilvl="8" w:tplc="AF60A2F2">
      <w:numFmt w:val="decimal"/>
      <w:lvlText w:val=""/>
      <w:lvlJc w:val="left"/>
    </w:lvl>
  </w:abstractNum>
  <w:abstractNum w:abstractNumId="8" w15:restartNumberingAfterBreak="0">
    <w:nsid w:val="0000260D"/>
    <w:multiLevelType w:val="hybridMultilevel"/>
    <w:tmpl w:val="6CBAB472"/>
    <w:lvl w:ilvl="0" w:tplc="1ECCD2B4">
      <w:start w:val="1"/>
      <w:numFmt w:val="bullet"/>
      <w:lvlText w:val=""/>
      <w:lvlJc w:val="left"/>
    </w:lvl>
    <w:lvl w:ilvl="1" w:tplc="C37C2480">
      <w:numFmt w:val="decimal"/>
      <w:lvlText w:val=""/>
      <w:lvlJc w:val="left"/>
    </w:lvl>
    <w:lvl w:ilvl="2" w:tplc="B4584992">
      <w:numFmt w:val="decimal"/>
      <w:lvlText w:val=""/>
      <w:lvlJc w:val="left"/>
    </w:lvl>
    <w:lvl w:ilvl="3" w:tplc="DA28CE22">
      <w:numFmt w:val="decimal"/>
      <w:lvlText w:val=""/>
      <w:lvlJc w:val="left"/>
    </w:lvl>
    <w:lvl w:ilvl="4" w:tplc="646884AA">
      <w:numFmt w:val="decimal"/>
      <w:lvlText w:val=""/>
      <w:lvlJc w:val="left"/>
    </w:lvl>
    <w:lvl w:ilvl="5" w:tplc="0B46DE66">
      <w:numFmt w:val="decimal"/>
      <w:lvlText w:val=""/>
      <w:lvlJc w:val="left"/>
    </w:lvl>
    <w:lvl w:ilvl="6" w:tplc="8EB66A68">
      <w:numFmt w:val="decimal"/>
      <w:lvlText w:val=""/>
      <w:lvlJc w:val="left"/>
    </w:lvl>
    <w:lvl w:ilvl="7" w:tplc="AA703386">
      <w:numFmt w:val="decimal"/>
      <w:lvlText w:val=""/>
      <w:lvlJc w:val="left"/>
    </w:lvl>
    <w:lvl w:ilvl="8" w:tplc="0E68310A">
      <w:numFmt w:val="decimal"/>
      <w:lvlText w:val=""/>
      <w:lvlJc w:val="left"/>
    </w:lvl>
  </w:abstractNum>
  <w:abstractNum w:abstractNumId="9" w15:restartNumberingAfterBreak="0">
    <w:nsid w:val="0000323B"/>
    <w:multiLevelType w:val="hybridMultilevel"/>
    <w:tmpl w:val="A7DAF8D4"/>
    <w:lvl w:ilvl="0" w:tplc="95AA329C">
      <w:start w:val="1"/>
      <w:numFmt w:val="bullet"/>
      <w:lvlText w:val=""/>
      <w:lvlJc w:val="left"/>
    </w:lvl>
    <w:lvl w:ilvl="1" w:tplc="D6701A8A">
      <w:start w:val="1"/>
      <w:numFmt w:val="bullet"/>
      <w:lvlText w:val="-"/>
      <w:lvlJc w:val="left"/>
    </w:lvl>
    <w:lvl w:ilvl="2" w:tplc="8B76AE88">
      <w:numFmt w:val="decimal"/>
      <w:lvlText w:val=""/>
      <w:lvlJc w:val="left"/>
    </w:lvl>
    <w:lvl w:ilvl="3" w:tplc="057808CE">
      <w:numFmt w:val="decimal"/>
      <w:lvlText w:val=""/>
      <w:lvlJc w:val="left"/>
    </w:lvl>
    <w:lvl w:ilvl="4" w:tplc="43963B02">
      <w:numFmt w:val="decimal"/>
      <w:lvlText w:val=""/>
      <w:lvlJc w:val="left"/>
    </w:lvl>
    <w:lvl w:ilvl="5" w:tplc="349A65C2">
      <w:numFmt w:val="decimal"/>
      <w:lvlText w:val=""/>
      <w:lvlJc w:val="left"/>
    </w:lvl>
    <w:lvl w:ilvl="6" w:tplc="26DABF58">
      <w:numFmt w:val="decimal"/>
      <w:lvlText w:val=""/>
      <w:lvlJc w:val="left"/>
    </w:lvl>
    <w:lvl w:ilvl="7" w:tplc="494C42E0">
      <w:numFmt w:val="decimal"/>
      <w:lvlText w:val=""/>
      <w:lvlJc w:val="left"/>
    </w:lvl>
    <w:lvl w:ilvl="8" w:tplc="02C0C05E">
      <w:numFmt w:val="decimal"/>
      <w:lvlText w:val=""/>
      <w:lvlJc w:val="left"/>
    </w:lvl>
  </w:abstractNum>
  <w:abstractNum w:abstractNumId="10" w15:restartNumberingAfterBreak="0">
    <w:nsid w:val="00003E12"/>
    <w:multiLevelType w:val="hybridMultilevel"/>
    <w:tmpl w:val="5950EB54"/>
    <w:lvl w:ilvl="0" w:tplc="967807F6">
      <w:start w:val="1"/>
      <w:numFmt w:val="bullet"/>
      <w:lvlText w:val="В"/>
      <w:lvlJc w:val="left"/>
    </w:lvl>
    <w:lvl w:ilvl="1" w:tplc="DCFA0536">
      <w:numFmt w:val="decimal"/>
      <w:lvlText w:val=""/>
      <w:lvlJc w:val="left"/>
    </w:lvl>
    <w:lvl w:ilvl="2" w:tplc="4DC4CA6C">
      <w:numFmt w:val="decimal"/>
      <w:lvlText w:val=""/>
      <w:lvlJc w:val="left"/>
    </w:lvl>
    <w:lvl w:ilvl="3" w:tplc="192ACC48">
      <w:numFmt w:val="decimal"/>
      <w:lvlText w:val=""/>
      <w:lvlJc w:val="left"/>
    </w:lvl>
    <w:lvl w:ilvl="4" w:tplc="8B7A73A8">
      <w:numFmt w:val="decimal"/>
      <w:lvlText w:val=""/>
      <w:lvlJc w:val="left"/>
    </w:lvl>
    <w:lvl w:ilvl="5" w:tplc="55003880">
      <w:numFmt w:val="decimal"/>
      <w:lvlText w:val=""/>
      <w:lvlJc w:val="left"/>
    </w:lvl>
    <w:lvl w:ilvl="6" w:tplc="05803CBC">
      <w:numFmt w:val="decimal"/>
      <w:lvlText w:val=""/>
      <w:lvlJc w:val="left"/>
    </w:lvl>
    <w:lvl w:ilvl="7" w:tplc="59BE682A">
      <w:numFmt w:val="decimal"/>
      <w:lvlText w:val=""/>
      <w:lvlJc w:val="left"/>
    </w:lvl>
    <w:lvl w:ilvl="8" w:tplc="834C6F30">
      <w:numFmt w:val="decimal"/>
      <w:lvlText w:val=""/>
      <w:lvlJc w:val="left"/>
    </w:lvl>
  </w:abstractNum>
  <w:abstractNum w:abstractNumId="11" w15:restartNumberingAfterBreak="0">
    <w:nsid w:val="0000409D"/>
    <w:multiLevelType w:val="hybridMultilevel"/>
    <w:tmpl w:val="56FA3370"/>
    <w:lvl w:ilvl="0" w:tplc="B2D637BA">
      <w:start w:val="1"/>
      <w:numFmt w:val="decimal"/>
      <w:lvlText w:val="%1."/>
      <w:lvlJc w:val="left"/>
    </w:lvl>
    <w:lvl w:ilvl="1" w:tplc="3CEC79DC">
      <w:numFmt w:val="decimal"/>
      <w:lvlText w:val=""/>
      <w:lvlJc w:val="left"/>
    </w:lvl>
    <w:lvl w:ilvl="2" w:tplc="8BBA0538">
      <w:numFmt w:val="decimal"/>
      <w:lvlText w:val=""/>
      <w:lvlJc w:val="left"/>
    </w:lvl>
    <w:lvl w:ilvl="3" w:tplc="8B6A073E">
      <w:numFmt w:val="decimal"/>
      <w:lvlText w:val=""/>
      <w:lvlJc w:val="left"/>
    </w:lvl>
    <w:lvl w:ilvl="4" w:tplc="1B42176A">
      <w:numFmt w:val="decimal"/>
      <w:lvlText w:val=""/>
      <w:lvlJc w:val="left"/>
    </w:lvl>
    <w:lvl w:ilvl="5" w:tplc="7B9233E2">
      <w:numFmt w:val="decimal"/>
      <w:lvlText w:val=""/>
      <w:lvlJc w:val="left"/>
    </w:lvl>
    <w:lvl w:ilvl="6" w:tplc="B66CFBB8">
      <w:numFmt w:val="decimal"/>
      <w:lvlText w:val=""/>
      <w:lvlJc w:val="left"/>
    </w:lvl>
    <w:lvl w:ilvl="7" w:tplc="5AAE40BC">
      <w:numFmt w:val="decimal"/>
      <w:lvlText w:val=""/>
      <w:lvlJc w:val="left"/>
    </w:lvl>
    <w:lvl w:ilvl="8" w:tplc="C2D05D40">
      <w:numFmt w:val="decimal"/>
      <w:lvlText w:val=""/>
      <w:lvlJc w:val="left"/>
    </w:lvl>
  </w:abstractNum>
  <w:abstractNum w:abstractNumId="12" w15:restartNumberingAfterBreak="0">
    <w:nsid w:val="00004B40"/>
    <w:multiLevelType w:val="hybridMultilevel"/>
    <w:tmpl w:val="1A383DF2"/>
    <w:lvl w:ilvl="0" w:tplc="BDA8876C">
      <w:start w:val="1"/>
      <w:numFmt w:val="bullet"/>
      <w:lvlText w:val=""/>
      <w:lvlJc w:val="left"/>
    </w:lvl>
    <w:lvl w:ilvl="1" w:tplc="D59EC342">
      <w:numFmt w:val="decimal"/>
      <w:lvlText w:val=""/>
      <w:lvlJc w:val="left"/>
    </w:lvl>
    <w:lvl w:ilvl="2" w:tplc="30FCAECE">
      <w:numFmt w:val="decimal"/>
      <w:lvlText w:val=""/>
      <w:lvlJc w:val="left"/>
    </w:lvl>
    <w:lvl w:ilvl="3" w:tplc="912A6008">
      <w:numFmt w:val="decimal"/>
      <w:lvlText w:val=""/>
      <w:lvlJc w:val="left"/>
    </w:lvl>
    <w:lvl w:ilvl="4" w:tplc="8458BBDC">
      <w:numFmt w:val="decimal"/>
      <w:lvlText w:val=""/>
      <w:lvlJc w:val="left"/>
    </w:lvl>
    <w:lvl w:ilvl="5" w:tplc="8E724D24">
      <w:numFmt w:val="decimal"/>
      <w:lvlText w:val=""/>
      <w:lvlJc w:val="left"/>
    </w:lvl>
    <w:lvl w:ilvl="6" w:tplc="DC6CA1FA">
      <w:numFmt w:val="decimal"/>
      <w:lvlText w:val=""/>
      <w:lvlJc w:val="left"/>
    </w:lvl>
    <w:lvl w:ilvl="7" w:tplc="782CC652">
      <w:numFmt w:val="decimal"/>
      <w:lvlText w:val=""/>
      <w:lvlJc w:val="left"/>
    </w:lvl>
    <w:lvl w:ilvl="8" w:tplc="B150C608">
      <w:numFmt w:val="decimal"/>
      <w:lvlText w:val=""/>
      <w:lvlJc w:val="left"/>
    </w:lvl>
  </w:abstractNum>
  <w:abstractNum w:abstractNumId="13" w15:restartNumberingAfterBreak="0">
    <w:nsid w:val="00004E45"/>
    <w:multiLevelType w:val="hybridMultilevel"/>
    <w:tmpl w:val="1C5A2F96"/>
    <w:lvl w:ilvl="0" w:tplc="D2FA6058">
      <w:start w:val="1"/>
      <w:numFmt w:val="bullet"/>
      <w:lvlText w:val="и"/>
      <w:lvlJc w:val="left"/>
    </w:lvl>
    <w:lvl w:ilvl="1" w:tplc="6CEE4570">
      <w:start w:val="1"/>
      <w:numFmt w:val="bullet"/>
      <w:lvlText w:val="-"/>
      <w:lvlJc w:val="left"/>
    </w:lvl>
    <w:lvl w:ilvl="2" w:tplc="639CAFE4">
      <w:start w:val="1"/>
      <w:numFmt w:val="bullet"/>
      <w:lvlText w:val="•"/>
      <w:lvlJc w:val="left"/>
    </w:lvl>
    <w:lvl w:ilvl="3" w:tplc="38544D18">
      <w:numFmt w:val="decimal"/>
      <w:lvlText w:val=""/>
      <w:lvlJc w:val="left"/>
    </w:lvl>
    <w:lvl w:ilvl="4" w:tplc="F6DC15F2">
      <w:numFmt w:val="decimal"/>
      <w:lvlText w:val=""/>
      <w:lvlJc w:val="left"/>
    </w:lvl>
    <w:lvl w:ilvl="5" w:tplc="6AFC9F84">
      <w:numFmt w:val="decimal"/>
      <w:lvlText w:val=""/>
      <w:lvlJc w:val="left"/>
    </w:lvl>
    <w:lvl w:ilvl="6" w:tplc="0F24560A">
      <w:numFmt w:val="decimal"/>
      <w:lvlText w:val=""/>
      <w:lvlJc w:val="left"/>
    </w:lvl>
    <w:lvl w:ilvl="7" w:tplc="3A8C9E3E">
      <w:numFmt w:val="decimal"/>
      <w:lvlText w:val=""/>
      <w:lvlJc w:val="left"/>
    </w:lvl>
    <w:lvl w:ilvl="8" w:tplc="3DEAA940">
      <w:numFmt w:val="decimal"/>
      <w:lvlText w:val=""/>
      <w:lvlJc w:val="left"/>
    </w:lvl>
  </w:abstractNum>
  <w:abstractNum w:abstractNumId="14" w15:restartNumberingAfterBreak="0">
    <w:nsid w:val="000056AE"/>
    <w:multiLevelType w:val="hybridMultilevel"/>
    <w:tmpl w:val="F8DEF010"/>
    <w:lvl w:ilvl="0" w:tplc="4A8C411E">
      <w:start w:val="1"/>
      <w:numFmt w:val="bullet"/>
      <w:lvlText w:val=""/>
      <w:lvlJc w:val="left"/>
    </w:lvl>
    <w:lvl w:ilvl="1" w:tplc="98521F80">
      <w:numFmt w:val="decimal"/>
      <w:lvlText w:val=""/>
      <w:lvlJc w:val="left"/>
    </w:lvl>
    <w:lvl w:ilvl="2" w:tplc="DF14A8C0">
      <w:numFmt w:val="decimal"/>
      <w:lvlText w:val=""/>
      <w:lvlJc w:val="left"/>
    </w:lvl>
    <w:lvl w:ilvl="3" w:tplc="370418C4">
      <w:numFmt w:val="decimal"/>
      <w:lvlText w:val=""/>
      <w:lvlJc w:val="left"/>
    </w:lvl>
    <w:lvl w:ilvl="4" w:tplc="8B7235FA">
      <w:numFmt w:val="decimal"/>
      <w:lvlText w:val=""/>
      <w:lvlJc w:val="left"/>
    </w:lvl>
    <w:lvl w:ilvl="5" w:tplc="3154DF1C">
      <w:numFmt w:val="decimal"/>
      <w:lvlText w:val=""/>
      <w:lvlJc w:val="left"/>
    </w:lvl>
    <w:lvl w:ilvl="6" w:tplc="C468734A">
      <w:numFmt w:val="decimal"/>
      <w:lvlText w:val=""/>
      <w:lvlJc w:val="left"/>
    </w:lvl>
    <w:lvl w:ilvl="7" w:tplc="57FCDC02">
      <w:numFmt w:val="decimal"/>
      <w:lvlText w:val=""/>
      <w:lvlJc w:val="left"/>
    </w:lvl>
    <w:lvl w:ilvl="8" w:tplc="FA6462F2">
      <w:numFmt w:val="decimal"/>
      <w:lvlText w:val=""/>
      <w:lvlJc w:val="left"/>
    </w:lvl>
  </w:abstractNum>
  <w:abstractNum w:abstractNumId="15" w15:restartNumberingAfterBreak="0">
    <w:nsid w:val="00005878"/>
    <w:multiLevelType w:val="hybridMultilevel"/>
    <w:tmpl w:val="C65C3316"/>
    <w:lvl w:ilvl="0" w:tplc="50F418A4">
      <w:start w:val="1"/>
      <w:numFmt w:val="bullet"/>
      <w:lvlText w:val=""/>
      <w:lvlJc w:val="left"/>
    </w:lvl>
    <w:lvl w:ilvl="1" w:tplc="B57E4FEA">
      <w:numFmt w:val="decimal"/>
      <w:lvlText w:val=""/>
      <w:lvlJc w:val="left"/>
    </w:lvl>
    <w:lvl w:ilvl="2" w:tplc="511AEB86">
      <w:numFmt w:val="decimal"/>
      <w:lvlText w:val=""/>
      <w:lvlJc w:val="left"/>
    </w:lvl>
    <w:lvl w:ilvl="3" w:tplc="0430F40A">
      <w:numFmt w:val="decimal"/>
      <w:lvlText w:val=""/>
      <w:lvlJc w:val="left"/>
    </w:lvl>
    <w:lvl w:ilvl="4" w:tplc="C0D8CD2A">
      <w:numFmt w:val="decimal"/>
      <w:lvlText w:val=""/>
      <w:lvlJc w:val="left"/>
    </w:lvl>
    <w:lvl w:ilvl="5" w:tplc="41A00A4A">
      <w:numFmt w:val="decimal"/>
      <w:lvlText w:val=""/>
      <w:lvlJc w:val="left"/>
    </w:lvl>
    <w:lvl w:ilvl="6" w:tplc="1BDC0E34">
      <w:numFmt w:val="decimal"/>
      <w:lvlText w:val=""/>
      <w:lvlJc w:val="left"/>
    </w:lvl>
    <w:lvl w:ilvl="7" w:tplc="4F526360">
      <w:numFmt w:val="decimal"/>
      <w:lvlText w:val=""/>
      <w:lvlJc w:val="left"/>
    </w:lvl>
    <w:lvl w:ilvl="8" w:tplc="B41ABADC">
      <w:numFmt w:val="decimal"/>
      <w:lvlText w:val=""/>
      <w:lvlJc w:val="left"/>
    </w:lvl>
  </w:abstractNum>
  <w:abstractNum w:abstractNumId="16" w15:restartNumberingAfterBreak="0">
    <w:nsid w:val="00005CFD"/>
    <w:multiLevelType w:val="hybridMultilevel"/>
    <w:tmpl w:val="065C3A28"/>
    <w:lvl w:ilvl="0" w:tplc="9EEC554C">
      <w:start w:val="1"/>
      <w:numFmt w:val="bullet"/>
      <w:lvlText w:val="в"/>
      <w:lvlJc w:val="left"/>
    </w:lvl>
    <w:lvl w:ilvl="1" w:tplc="DE388EDC">
      <w:start w:val="1"/>
      <w:numFmt w:val="bullet"/>
      <w:lvlText w:val=""/>
      <w:lvlJc w:val="left"/>
    </w:lvl>
    <w:lvl w:ilvl="2" w:tplc="04F6D150">
      <w:start w:val="1"/>
      <w:numFmt w:val="bullet"/>
      <w:lvlText w:val="В"/>
      <w:lvlJc w:val="left"/>
    </w:lvl>
    <w:lvl w:ilvl="3" w:tplc="6B3C5B1C">
      <w:numFmt w:val="decimal"/>
      <w:lvlText w:val=""/>
      <w:lvlJc w:val="left"/>
    </w:lvl>
    <w:lvl w:ilvl="4" w:tplc="D656520E">
      <w:numFmt w:val="decimal"/>
      <w:lvlText w:val=""/>
      <w:lvlJc w:val="left"/>
    </w:lvl>
    <w:lvl w:ilvl="5" w:tplc="6AFE06DC">
      <w:numFmt w:val="decimal"/>
      <w:lvlText w:val=""/>
      <w:lvlJc w:val="left"/>
    </w:lvl>
    <w:lvl w:ilvl="6" w:tplc="60A4130A">
      <w:numFmt w:val="decimal"/>
      <w:lvlText w:val=""/>
      <w:lvlJc w:val="left"/>
    </w:lvl>
    <w:lvl w:ilvl="7" w:tplc="D0DAFACE">
      <w:numFmt w:val="decimal"/>
      <w:lvlText w:val=""/>
      <w:lvlJc w:val="left"/>
    </w:lvl>
    <w:lvl w:ilvl="8" w:tplc="65E0E302">
      <w:numFmt w:val="decimal"/>
      <w:lvlText w:val=""/>
      <w:lvlJc w:val="left"/>
    </w:lvl>
  </w:abstractNum>
  <w:abstractNum w:abstractNumId="17" w15:restartNumberingAfterBreak="0">
    <w:nsid w:val="00006032"/>
    <w:multiLevelType w:val="hybridMultilevel"/>
    <w:tmpl w:val="C4AA4D88"/>
    <w:lvl w:ilvl="0" w:tplc="CF3A8E56">
      <w:numFmt w:val="decimal"/>
      <w:lvlText w:val="%1."/>
      <w:lvlJc w:val="left"/>
    </w:lvl>
    <w:lvl w:ilvl="1" w:tplc="F8EE45E6">
      <w:start w:val="1"/>
      <w:numFmt w:val="bullet"/>
      <w:lvlText w:val="К"/>
      <w:lvlJc w:val="left"/>
    </w:lvl>
    <w:lvl w:ilvl="2" w:tplc="F6221500">
      <w:numFmt w:val="decimal"/>
      <w:lvlText w:val=""/>
      <w:lvlJc w:val="left"/>
    </w:lvl>
    <w:lvl w:ilvl="3" w:tplc="FB047DFC">
      <w:numFmt w:val="decimal"/>
      <w:lvlText w:val=""/>
      <w:lvlJc w:val="left"/>
    </w:lvl>
    <w:lvl w:ilvl="4" w:tplc="C9E275C2">
      <w:numFmt w:val="decimal"/>
      <w:lvlText w:val=""/>
      <w:lvlJc w:val="left"/>
    </w:lvl>
    <w:lvl w:ilvl="5" w:tplc="017A0A84">
      <w:numFmt w:val="decimal"/>
      <w:lvlText w:val=""/>
      <w:lvlJc w:val="left"/>
    </w:lvl>
    <w:lvl w:ilvl="6" w:tplc="B798F78C">
      <w:numFmt w:val="decimal"/>
      <w:lvlText w:val=""/>
      <w:lvlJc w:val="left"/>
    </w:lvl>
    <w:lvl w:ilvl="7" w:tplc="5532EEFE">
      <w:numFmt w:val="decimal"/>
      <w:lvlText w:val=""/>
      <w:lvlJc w:val="left"/>
    </w:lvl>
    <w:lvl w:ilvl="8" w:tplc="2AAC6ABA">
      <w:numFmt w:val="decimal"/>
      <w:lvlText w:val=""/>
      <w:lvlJc w:val="left"/>
    </w:lvl>
  </w:abstractNum>
  <w:abstractNum w:abstractNumId="18" w15:restartNumberingAfterBreak="0">
    <w:nsid w:val="000063CB"/>
    <w:multiLevelType w:val="hybridMultilevel"/>
    <w:tmpl w:val="A7168644"/>
    <w:lvl w:ilvl="0" w:tplc="5046EAFE">
      <w:start w:val="1"/>
      <w:numFmt w:val="bullet"/>
      <w:lvlText w:val=""/>
      <w:lvlJc w:val="left"/>
    </w:lvl>
    <w:lvl w:ilvl="1" w:tplc="D4484E26">
      <w:start w:val="1"/>
      <w:numFmt w:val="bullet"/>
      <w:lvlText w:val=""/>
      <w:lvlJc w:val="left"/>
    </w:lvl>
    <w:lvl w:ilvl="2" w:tplc="86F04ED6">
      <w:numFmt w:val="decimal"/>
      <w:lvlText w:val=""/>
      <w:lvlJc w:val="left"/>
    </w:lvl>
    <w:lvl w:ilvl="3" w:tplc="ED30D57A">
      <w:numFmt w:val="decimal"/>
      <w:lvlText w:val=""/>
      <w:lvlJc w:val="left"/>
    </w:lvl>
    <w:lvl w:ilvl="4" w:tplc="22102366">
      <w:numFmt w:val="decimal"/>
      <w:lvlText w:val=""/>
      <w:lvlJc w:val="left"/>
    </w:lvl>
    <w:lvl w:ilvl="5" w:tplc="77545668">
      <w:numFmt w:val="decimal"/>
      <w:lvlText w:val=""/>
      <w:lvlJc w:val="left"/>
    </w:lvl>
    <w:lvl w:ilvl="6" w:tplc="23C6D200">
      <w:numFmt w:val="decimal"/>
      <w:lvlText w:val=""/>
      <w:lvlJc w:val="left"/>
    </w:lvl>
    <w:lvl w:ilvl="7" w:tplc="C3D2E5C8">
      <w:numFmt w:val="decimal"/>
      <w:lvlText w:val=""/>
      <w:lvlJc w:val="left"/>
    </w:lvl>
    <w:lvl w:ilvl="8" w:tplc="E750732E">
      <w:numFmt w:val="decimal"/>
      <w:lvlText w:val=""/>
      <w:lvlJc w:val="left"/>
    </w:lvl>
  </w:abstractNum>
  <w:abstractNum w:abstractNumId="19" w15:restartNumberingAfterBreak="0">
    <w:nsid w:val="00006B36"/>
    <w:multiLevelType w:val="hybridMultilevel"/>
    <w:tmpl w:val="2B84D1DA"/>
    <w:lvl w:ilvl="0" w:tplc="345E800E">
      <w:start w:val="2"/>
      <w:numFmt w:val="decimal"/>
      <w:lvlText w:val="%1."/>
      <w:lvlJc w:val="left"/>
    </w:lvl>
    <w:lvl w:ilvl="1" w:tplc="33F83804">
      <w:numFmt w:val="decimal"/>
      <w:lvlText w:val=""/>
      <w:lvlJc w:val="left"/>
    </w:lvl>
    <w:lvl w:ilvl="2" w:tplc="673CFF74">
      <w:numFmt w:val="decimal"/>
      <w:lvlText w:val=""/>
      <w:lvlJc w:val="left"/>
    </w:lvl>
    <w:lvl w:ilvl="3" w:tplc="D2FA39EC">
      <w:numFmt w:val="decimal"/>
      <w:lvlText w:val=""/>
      <w:lvlJc w:val="left"/>
    </w:lvl>
    <w:lvl w:ilvl="4" w:tplc="7E808C02">
      <w:numFmt w:val="decimal"/>
      <w:lvlText w:val=""/>
      <w:lvlJc w:val="left"/>
    </w:lvl>
    <w:lvl w:ilvl="5" w:tplc="B9B62CA2">
      <w:numFmt w:val="decimal"/>
      <w:lvlText w:val=""/>
      <w:lvlJc w:val="left"/>
    </w:lvl>
    <w:lvl w:ilvl="6" w:tplc="AF4460D4">
      <w:numFmt w:val="decimal"/>
      <w:lvlText w:val=""/>
      <w:lvlJc w:val="left"/>
    </w:lvl>
    <w:lvl w:ilvl="7" w:tplc="3EE8C6C8">
      <w:numFmt w:val="decimal"/>
      <w:lvlText w:val=""/>
      <w:lvlJc w:val="left"/>
    </w:lvl>
    <w:lvl w:ilvl="8" w:tplc="A43AF790">
      <w:numFmt w:val="decimal"/>
      <w:lvlText w:val=""/>
      <w:lvlJc w:val="left"/>
    </w:lvl>
  </w:abstractNum>
  <w:abstractNum w:abstractNumId="20" w15:restartNumberingAfterBreak="0">
    <w:nsid w:val="00006B89"/>
    <w:multiLevelType w:val="hybridMultilevel"/>
    <w:tmpl w:val="A7D2CC00"/>
    <w:lvl w:ilvl="0" w:tplc="9410AEC0">
      <w:start w:val="1"/>
      <w:numFmt w:val="bullet"/>
      <w:lvlText w:val=""/>
      <w:lvlJc w:val="left"/>
    </w:lvl>
    <w:lvl w:ilvl="1" w:tplc="88FEDEFE">
      <w:numFmt w:val="decimal"/>
      <w:lvlText w:val=""/>
      <w:lvlJc w:val="left"/>
    </w:lvl>
    <w:lvl w:ilvl="2" w:tplc="5730563E">
      <w:numFmt w:val="decimal"/>
      <w:lvlText w:val=""/>
      <w:lvlJc w:val="left"/>
    </w:lvl>
    <w:lvl w:ilvl="3" w:tplc="221E3A06">
      <w:numFmt w:val="decimal"/>
      <w:lvlText w:val=""/>
      <w:lvlJc w:val="left"/>
    </w:lvl>
    <w:lvl w:ilvl="4" w:tplc="8BD8496A">
      <w:numFmt w:val="decimal"/>
      <w:lvlText w:val=""/>
      <w:lvlJc w:val="left"/>
    </w:lvl>
    <w:lvl w:ilvl="5" w:tplc="D7A6B776">
      <w:numFmt w:val="decimal"/>
      <w:lvlText w:val=""/>
      <w:lvlJc w:val="left"/>
    </w:lvl>
    <w:lvl w:ilvl="6" w:tplc="9D924FFE">
      <w:numFmt w:val="decimal"/>
      <w:lvlText w:val=""/>
      <w:lvlJc w:val="left"/>
    </w:lvl>
    <w:lvl w:ilvl="7" w:tplc="116A56EC">
      <w:numFmt w:val="decimal"/>
      <w:lvlText w:val=""/>
      <w:lvlJc w:val="left"/>
    </w:lvl>
    <w:lvl w:ilvl="8" w:tplc="384E94E6">
      <w:numFmt w:val="decimal"/>
      <w:lvlText w:val=""/>
      <w:lvlJc w:val="left"/>
    </w:lvl>
  </w:abstractNum>
  <w:abstractNum w:abstractNumId="21" w15:restartNumberingAfterBreak="0">
    <w:nsid w:val="00006BFC"/>
    <w:multiLevelType w:val="hybridMultilevel"/>
    <w:tmpl w:val="2B2694E4"/>
    <w:lvl w:ilvl="0" w:tplc="8ECE108C">
      <w:start w:val="1"/>
      <w:numFmt w:val="bullet"/>
      <w:lvlText w:val="в"/>
      <w:lvlJc w:val="left"/>
    </w:lvl>
    <w:lvl w:ilvl="1" w:tplc="1EC4C9B8">
      <w:start w:val="1"/>
      <w:numFmt w:val="bullet"/>
      <w:lvlText w:val="-"/>
      <w:lvlJc w:val="left"/>
    </w:lvl>
    <w:lvl w:ilvl="2" w:tplc="4E92BC1A">
      <w:start w:val="1"/>
      <w:numFmt w:val="bullet"/>
      <w:lvlText w:val="-"/>
      <w:lvlJc w:val="left"/>
    </w:lvl>
    <w:lvl w:ilvl="3" w:tplc="CB3EBB2A">
      <w:numFmt w:val="decimal"/>
      <w:lvlText w:val=""/>
      <w:lvlJc w:val="left"/>
    </w:lvl>
    <w:lvl w:ilvl="4" w:tplc="DC5436D2">
      <w:numFmt w:val="decimal"/>
      <w:lvlText w:val=""/>
      <w:lvlJc w:val="left"/>
    </w:lvl>
    <w:lvl w:ilvl="5" w:tplc="60FE6370">
      <w:numFmt w:val="decimal"/>
      <w:lvlText w:val=""/>
      <w:lvlJc w:val="left"/>
    </w:lvl>
    <w:lvl w:ilvl="6" w:tplc="58B6CB24">
      <w:numFmt w:val="decimal"/>
      <w:lvlText w:val=""/>
      <w:lvlJc w:val="left"/>
    </w:lvl>
    <w:lvl w:ilvl="7" w:tplc="C21A19F8">
      <w:numFmt w:val="decimal"/>
      <w:lvlText w:val=""/>
      <w:lvlJc w:val="left"/>
    </w:lvl>
    <w:lvl w:ilvl="8" w:tplc="9746CFC8">
      <w:numFmt w:val="decimal"/>
      <w:lvlText w:val=""/>
      <w:lvlJc w:val="left"/>
    </w:lvl>
  </w:abstractNum>
  <w:abstractNum w:abstractNumId="22" w15:restartNumberingAfterBreak="0">
    <w:nsid w:val="0000759A"/>
    <w:multiLevelType w:val="hybridMultilevel"/>
    <w:tmpl w:val="4680044E"/>
    <w:lvl w:ilvl="0" w:tplc="5D28257C">
      <w:start w:val="1"/>
      <w:numFmt w:val="bullet"/>
      <w:lvlText w:val=""/>
      <w:lvlJc w:val="left"/>
    </w:lvl>
    <w:lvl w:ilvl="1" w:tplc="5E487D28">
      <w:numFmt w:val="decimal"/>
      <w:lvlText w:val=""/>
      <w:lvlJc w:val="left"/>
    </w:lvl>
    <w:lvl w:ilvl="2" w:tplc="C6A2A9D4">
      <w:numFmt w:val="decimal"/>
      <w:lvlText w:val=""/>
      <w:lvlJc w:val="left"/>
    </w:lvl>
    <w:lvl w:ilvl="3" w:tplc="93E64F2A">
      <w:numFmt w:val="decimal"/>
      <w:lvlText w:val=""/>
      <w:lvlJc w:val="left"/>
    </w:lvl>
    <w:lvl w:ilvl="4" w:tplc="66322CBA">
      <w:numFmt w:val="decimal"/>
      <w:lvlText w:val=""/>
      <w:lvlJc w:val="left"/>
    </w:lvl>
    <w:lvl w:ilvl="5" w:tplc="659471DA">
      <w:numFmt w:val="decimal"/>
      <w:lvlText w:val=""/>
      <w:lvlJc w:val="left"/>
    </w:lvl>
    <w:lvl w:ilvl="6" w:tplc="4142D008">
      <w:numFmt w:val="decimal"/>
      <w:lvlText w:val=""/>
      <w:lvlJc w:val="left"/>
    </w:lvl>
    <w:lvl w:ilvl="7" w:tplc="559E03D4">
      <w:numFmt w:val="decimal"/>
      <w:lvlText w:val=""/>
      <w:lvlJc w:val="left"/>
    </w:lvl>
    <w:lvl w:ilvl="8" w:tplc="37B0C8A0">
      <w:numFmt w:val="decimal"/>
      <w:lvlText w:val=""/>
      <w:lvlJc w:val="left"/>
    </w:lvl>
  </w:abstractNum>
  <w:abstractNum w:abstractNumId="23" w15:restartNumberingAfterBreak="0">
    <w:nsid w:val="00007F96"/>
    <w:multiLevelType w:val="hybridMultilevel"/>
    <w:tmpl w:val="B66615AA"/>
    <w:lvl w:ilvl="0" w:tplc="9B2A4A38">
      <w:start w:val="1"/>
      <w:numFmt w:val="bullet"/>
      <w:lvlText w:val="К"/>
      <w:lvlJc w:val="left"/>
    </w:lvl>
    <w:lvl w:ilvl="1" w:tplc="D6F887CA">
      <w:numFmt w:val="decimal"/>
      <w:lvlText w:val=""/>
      <w:lvlJc w:val="left"/>
    </w:lvl>
    <w:lvl w:ilvl="2" w:tplc="DD246960">
      <w:numFmt w:val="decimal"/>
      <w:lvlText w:val=""/>
      <w:lvlJc w:val="left"/>
    </w:lvl>
    <w:lvl w:ilvl="3" w:tplc="279284CC">
      <w:numFmt w:val="decimal"/>
      <w:lvlText w:val=""/>
      <w:lvlJc w:val="left"/>
    </w:lvl>
    <w:lvl w:ilvl="4" w:tplc="E738D82A">
      <w:numFmt w:val="decimal"/>
      <w:lvlText w:val=""/>
      <w:lvlJc w:val="left"/>
    </w:lvl>
    <w:lvl w:ilvl="5" w:tplc="3E3CE7EC">
      <w:numFmt w:val="decimal"/>
      <w:lvlText w:val=""/>
      <w:lvlJc w:val="left"/>
    </w:lvl>
    <w:lvl w:ilvl="6" w:tplc="017C683C">
      <w:numFmt w:val="decimal"/>
      <w:lvlText w:val=""/>
      <w:lvlJc w:val="left"/>
    </w:lvl>
    <w:lvl w:ilvl="7" w:tplc="46DAA2B2">
      <w:numFmt w:val="decimal"/>
      <w:lvlText w:val=""/>
      <w:lvlJc w:val="left"/>
    </w:lvl>
    <w:lvl w:ilvl="8" w:tplc="F30C92AA">
      <w:numFmt w:val="decimal"/>
      <w:lvlText w:val=""/>
      <w:lvlJc w:val="left"/>
    </w:lvl>
  </w:abstractNum>
  <w:abstractNum w:abstractNumId="24" w15:restartNumberingAfterBreak="0">
    <w:nsid w:val="00007FF5"/>
    <w:multiLevelType w:val="hybridMultilevel"/>
    <w:tmpl w:val="EEA250E4"/>
    <w:lvl w:ilvl="0" w:tplc="B6124530">
      <w:start w:val="1"/>
      <w:numFmt w:val="bullet"/>
      <w:lvlText w:val="и"/>
      <w:lvlJc w:val="left"/>
    </w:lvl>
    <w:lvl w:ilvl="1" w:tplc="D08C090A">
      <w:start w:val="1"/>
      <w:numFmt w:val="bullet"/>
      <w:lvlText w:val="•"/>
      <w:lvlJc w:val="left"/>
    </w:lvl>
    <w:lvl w:ilvl="2" w:tplc="19BED7E0">
      <w:start w:val="1"/>
      <w:numFmt w:val="bullet"/>
      <w:lvlText w:val="•"/>
      <w:lvlJc w:val="left"/>
    </w:lvl>
    <w:lvl w:ilvl="3" w:tplc="3E0224A6">
      <w:numFmt w:val="decimal"/>
      <w:lvlText w:val=""/>
      <w:lvlJc w:val="left"/>
    </w:lvl>
    <w:lvl w:ilvl="4" w:tplc="4EEE9822">
      <w:numFmt w:val="decimal"/>
      <w:lvlText w:val=""/>
      <w:lvlJc w:val="left"/>
    </w:lvl>
    <w:lvl w:ilvl="5" w:tplc="C1205EF8">
      <w:numFmt w:val="decimal"/>
      <w:lvlText w:val=""/>
      <w:lvlJc w:val="left"/>
    </w:lvl>
    <w:lvl w:ilvl="6" w:tplc="D81C3950">
      <w:numFmt w:val="decimal"/>
      <w:lvlText w:val=""/>
      <w:lvlJc w:val="left"/>
    </w:lvl>
    <w:lvl w:ilvl="7" w:tplc="08B0B4B8">
      <w:numFmt w:val="decimal"/>
      <w:lvlText w:val=""/>
      <w:lvlJc w:val="left"/>
    </w:lvl>
    <w:lvl w:ilvl="8" w:tplc="A4F24B2A">
      <w:numFmt w:val="decimal"/>
      <w:lvlText w:val=""/>
      <w:lvlJc w:val="left"/>
    </w:lvl>
  </w:abstractNum>
  <w:abstractNum w:abstractNumId="25" w15:restartNumberingAfterBreak="0">
    <w:nsid w:val="44083949"/>
    <w:multiLevelType w:val="multilevel"/>
    <w:tmpl w:val="BFB867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7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2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880" w:hanging="1440"/>
      </w:pPr>
      <w:rPr>
        <w:rFonts w:hint="default"/>
      </w:rPr>
    </w:lvl>
  </w:abstractNum>
  <w:num w:numId="1">
    <w:abstractNumId w:val="18"/>
  </w:num>
  <w:num w:numId="2">
    <w:abstractNumId w:val="21"/>
  </w:num>
  <w:num w:numId="3">
    <w:abstractNumId w:val="23"/>
  </w:num>
  <w:num w:numId="4">
    <w:abstractNumId w:val="24"/>
  </w:num>
  <w:num w:numId="5">
    <w:abstractNumId w:val="13"/>
  </w:num>
  <w:num w:numId="6">
    <w:abstractNumId w:val="9"/>
  </w:num>
  <w:num w:numId="7">
    <w:abstractNumId w:val="5"/>
  </w:num>
  <w:num w:numId="8">
    <w:abstractNumId w:val="8"/>
  </w:num>
  <w:num w:numId="9">
    <w:abstractNumId w:val="20"/>
  </w:num>
  <w:num w:numId="10">
    <w:abstractNumId w:val="1"/>
  </w:num>
  <w:num w:numId="11">
    <w:abstractNumId w:val="3"/>
  </w:num>
  <w:num w:numId="12">
    <w:abstractNumId w:val="14"/>
  </w:num>
  <w:num w:numId="13">
    <w:abstractNumId w:val="2"/>
  </w:num>
  <w:num w:numId="14">
    <w:abstractNumId w:val="0"/>
  </w:num>
  <w:num w:numId="15">
    <w:abstractNumId w:val="22"/>
  </w:num>
  <w:num w:numId="16">
    <w:abstractNumId w:val="7"/>
  </w:num>
  <w:num w:numId="17">
    <w:abstractNumId w:val="6"/>
  </w:num>
  <w:num w:numId="18">
    <w:abstractNumId w:val="12"/>
  </w:num>
  <w:num w:numId="19">
    <w:abstractNumId w:val="15"/>
  </w:num>
  <w:num w:numId="20">
    <w:abstractNumId w:val="19"/>
  </w:num>
  <w:num w:numId="21">
    <w:abstractNumId w:val="16"/>
  </w:num>
  <w:num w:numId="22">
    <w:abstractNumId w:val="10"/>
  </w:num>
  <w:num w:numId="23">
    <w:abstractNumId w:val="17"/>
  </w:num>
  <w:num w:numId="24">
    <w:abstractNumId w:val="4"/>
  </w:num>
  <w:num w:numId="25">
    <w:abstractNumId w:val="11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6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56E2"/>
    <w:rsid w:val="00210999"/>
    <w:rsid w:val="004556E2"/>
    <w:rsid w:val="007135D7"/>
    <w:rsid w:val="008B4617"/>
    <w:rsid w:val="00B3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32349FD"/>
  <w15:docId w15:val="{57AFF4D3-EA23-4DF9-B374-949AC5903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56E2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556E2"/>
    <w:pPr>
      <w:widowControl w:val="0"/>
      <w:suppressAutoHyphens/>
      <w:spacing w:after="120" w:line="100" w:lineRule="atLeast"/>
      <w:textAlignment w:val="baseline"/>
    </w:pPr>
    <w:rPr>
      <w:rFonts w:eastAsia="Arial Unicode MS" w:cs="Arial Unicode MS"/>
      <w:kern w:val="1"/>
      <w:sz w:val="24"/>
      <w:szCs w:val="24"/>
      <w:lang w:eastAsia="hi-IN" w:bidi="hi-IN"/>
    </w:rPr>
  </w:style>
  <w:style w:type="character" w:customStyle="1" w:styleId="a4">
    <w:name w:val="Основной текст Знак"/>
    <w:basedOn w:val="a0"/>
    <w:link w:val="a3"/>
    <w:rsid w:val="004556E2"/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styleId="a5">
    <w:name w:val="List Paragraph"/>
    <w:basedOn w:val="a"/>
    <w:uiPriority w:val="34"/>
    <w:qFormat/>
    <w:rsid w:val="004556E2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4556E2"/>
    <w:pPr>
      <w:spacing w:before="100" w:beforeAutospacing="1" w:after="119"/>
    </w:pPr>
    <w:rPr>
      <w:rFonts w:eastAsia="Times New Roman"/>
      <w:sz w:val="24"/>
      <w:szCs w:val="24"/>
    </w:rPr>
  </w:style>
  <w:style w:type="table" w:styleId="a7">
    <w:name w:val="Table Grid"/>
    <w:basedOn w:val="a1"/>
    <w:uiPriority w:val="59"/>
    <w:rsid w:val="004556E2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5362</Words>
  <Characters>30564</Characters>
  <Application>Microsoft Office Word</Application>
  <DocSecurity>0</DocSecurity>
  <Lines>254</Lines>
  <Paragraphs>71</Paragraphs>
  <ScaleCrop>false</ScaleCrop>
  <Company>SPecialiST RePack</Company>
  <LinksUpToDate>false</LinksUpToDate>
  <CharactersWithSpaces>35855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2022-10-09T16:39:00Z</dcterms:created>
  <dcterms:modified xsi:type="dcterms:W3CDTF">2022-10-25T05:08:00Z</dcterms:modified>
</cp:coreProperties>
</file>